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39E" w:rsidRPr="00D73C4D" w:rsidRDefault="00D9139E" w:rsidP="00D73C4D">
      <w:pPr>
        <w:spacing w:after="0" w:line="276" w:lineRule="auto"/>
        <w:rPr>
          <w:rFonts w:ascii="Times New Roman" w:eastAsia="Times New Roman" w:hAnsi="Times New Roman" w:cs="Times New Roman"/>
          <w:b/>
          <w:sz w:val="24"/>
          <w:szCs w:val="24"/>
          <w:lang w:eastAsia="ru-RU"/>
        </w:rPr>
      </w:pPr>
    </w:p>
    <w:p w:rsidR="00D9139E" w:rsidRPr="00D73C4D" w:rsidRDefault="00D9139E" w:rsidP="00D73C4D">
      <w:pPr>
        <w:spacing w:after="0" w:line="276" w:lineRule="auto"/>
        <w:rPr>
          <w:rFonts w:ascii="Times New Roman" w:eastAsia="Times New Roman" w:hAnsi="Times New Roman" w:cs="Times New Roman"/>
          <w:b/>
          <w:sz w:val="24"/>
          <w:szCs w:val="24"/>
          <w:lang w:eastAsia="ru-RU"/>
        </w:rPr>
      </w:pPr>
    </w:p>
    <w:p w:rsidR="00D9139E" w:rsidRPr="00D73C4D" w:rsidRDefault="00D9139E" w:rsidP="00D73C4D">
      <w:pPr>
        <w:spacing w:after="0" w:line="276" w:lineRule="auto"/>
        <w:rPr>
          <w:rFonts w:ascii="Times New Roman" w:eastAsia="Times New Roman" w:hAnsi="Times New Roman" w:cs="Times New Roman"/>
          <w:b/>
          <w:sz w:val="24"/>
          <w:szCs w:val="24"/>
          <w:lang w:eastAsia="ru-RU"/>
        </w:rPr>
      </w:pPr>
    </w:p>
    <w:p w:rsidR="008954D6" w:rsidRPr="008954D6" w:rsidRDefault="008954D6" w:rsidP="008954D6">
      <w:pPr>
        <w:jc w:val="center"/>
        <w:rPr>
          <w:rFonts w:ascii="Times New Roman" w:eastAsia="Calibri" w:hAnsi="Times New Roman" w:cs="Times New Roman"/>
        </w:rPr>
      </w:pPr>
      <w:r>
        <w:rPr>
          <w:rFonts w:ascii="Times New Roman" w:eastAsia="Times New Roman" w:hAnsi="Times New Roman" w:cs="Times New Roman"/>
          <w:b/>
          <w:sz w:val="24"/>
          <w:szCs w:val="24"/>
          <w:lang w:eastAsia="ru-RU"/>
        </w:rPr>
        <w:tab/>
      </w:r>
      <w:r w:rsidRPr="008954D6">
        <w:rPr>
          <w:rFonts w:ascii="Times New Roman" w:eastAsia="Calibri" w:hAnsi="Times New Roman" w:cs="Times New Roman"/>
        </w:rPr>
        <w:t xml:space="preserve">Муниципальное бюджетное общеобразовательное учреждение средняя общеобразовательная школа имени Виктора Романовича Поликанова </w:t>
      </w:r>
      <w:proofErr w:type="spellStart"/>
      <w:r w:rsidRPr="008954D6">
        <w:rPr>
          <w:rFonts w:ascii="Times New Roman" w:eastAsia="Calibri" w:hAnsi="Times New Roman" w:cs="Times New Roman"/>
        </w:rPr>
        <w:t>р.п</w:t>
      </w:r>
      <w:proofErr w:type="spellEnd"/>
      <w:r w:rsidRPr="008954D6">
        <w:rPr>
          <w:rFonts w:ascii="Times New Roman" w:eastAsia="Calibri" w:hAnsi="Times New Roman" w:cs="Times New Roman"/>
        </w:rPr>
        <w:t xml:space="preserve">. </w:t>
      </w:r>
      <w:proofErr w:type="gramStart"/>
      <w:r w:rsidRPr="008954D6">
        <w:rPr>
          <w:rFonts w:ascii="Times New Roman" w:eastAsia="Calibri" w:hAnsi="Times New Roman" w:cs="Times New Roman"/>
        </w:rPr>
        <w:t>Многовершинный</w:t>
      </w:r>
      <w:proofErr w:type="gramEnd"/>
      <w:r w:rsidRPr="008954D6">
        <w:rPr>
          <w:rFonts w:ascii="Times New Roman" w:eastAsia="Calibri" w:hAnsi="Times New Roman" w:cs="Times New Roman"/>
        </w:rPr>
        <w:t xml:space="preserve"> Николаевского муниципального района Хабаровского края</w:t>
      </w: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tabs>
          <w:tab w:val="center" w:pos="4677"/>
        </w:tabs>
        <w:spacing w:after="0" w:line="240" w:lineRule="auto"/>
        <w:rPr>
          <w:rFonts w:ascii="Times New Roman" w:eastAsia="Calibri" w:hAnsi="Times New Roman" w:cs="Times New Roman"/>
          <w:b/>
        </w:rPr>
      </w:pPr>
      <w:proofErr w:type="gramStart"/>
      <w:r w:rsidRPr="008954D6">
        <w:rPr>
          <w:rFonts w:ascii="Times New Roman" w:eastAsia="Calibri" w:hAnsi="Times New Roman" w:cs="Times New Roman"/>
          <w:b/>
        </w:rPr>
        <w:t>ПРИНЯТА</w:t>
      </w:r>
      <w:proofErr w:type="gramEnd"/>
      <w:r w:rsidRPr="008954D6">
        <w:rPr>
          <w:rFonts w:ascii="Times New Roman" w:eastAsia="Calibri" w:hAnsi="Times New Roman" w:cs="Times New Roman"/>
          <w:b/>
        </w:rPr>
        <w:tab/>
        <w:t xml:space="preserve">                                                        Утверждена</w:t>
      </w:r>
    </w:p>
    <w:p w:rsidR="008954D6" w:rsidRPr="008954D6" w:rsidRDefault="008954D6" w:rsidP="008954D6">
      <w:pPr>
        <w:tabs>
          <w:tab w:val="left" w:pos="5508"/>
        </w:tabs>
        <w:spacing w:after="0" w:line="240" w:lineRule="auto"/>
        <w:rPr>
          <w:rFonts w:ascii="Times New Roman" w:eastAsia="Calibri" w:hAnsi="Times New Roman" w:cs="Times New Roman"/>
          <w:b/>
        </w:rPr>
      </w:pPr>
      <w:r w:rsidRPr="008954D6">
        <w:rPr>
          <w:rFonts w:ascii="Times New Roman" w:eastAsia="Calibri" w:hAnsi="Times New Roman" w:cs="Times New Roman"/>
          <w:b/>
        </w:rPr>
        <w:t>Педагогический совет</w:t>
      </w:r>
      <w:r w:rsidRPr="008954D6">
        <w:rPr>
          <w:rFonts w:ascii="Times New Roman" w:eastAsia="Calibri" w:hAnsi="Times New Roman" w:cs="Times New Roman"/>
          <w:b/>
        </w:rPr>
        <w:tab/>
        <w:t xml:space="preserve">Директор МБОУ СОШ </w:t>
      </w:r>
      <w:proofErr w:type="spellStart"/>
      <w:r w:rsidRPr="008954D6">
        <w:rPr>
          <w:rFonts w:ascii="Times New Roman" w:eastAsia="Calibri" w:hAnsi="Times New Roman" w:cs="Times New Roman"/>
          <w:b/>
        </w:rPr>
        <w:t>р.п</w:t>
      </w:r>
      <w:proofErr w:type="spellEnd"/>
      <w:r w:rsidRPr="008954D6">
        <w:rPr>
          <w:rFonts w:ascii="Times New Roman" w:eastAsia="Calibri" w:hAnsi="Times New Roman" w:cs="Times New Roman"/>
          <w:b/>
        </w:rPr>
        <w:t>.</w:t>
      </w:r>
    </w:p>
    <w:p w:rsidR="008954D6" w:rsidRPr="008954D6" w:rsidRDefault="008954D6" w:rsidP="008954D6">
      <w:pPr>
        <w:tabs>
          <w:tab w:val="left" w:pos="5508"/>
        </w:tabs>
        <w:spacing w:after="0" w:line="240" w:lineRule="auto"/>
        <w:rPr>
          <w:rFonts w:ascii="Times New Roman" w:eastAsia="Calibri" w:hAnsi="Times New Roman" w:cs="Times New Roman"/>
          <w:b/>
        </w:rPr>
      </w:pPr>
      <w:r w:rsidRPr="008954D6">
        <w:rPr>
          <w:rFonts w:ascii="Times New Roman" w:eastAsia="Calibri" w:hAnsi="Times New Roman" w:cs="Times New Roman"/>
          <w:b/>
        </w:rPr>
        <w:t>Протокол №</w:t>
      </w:r>
      <w:r>
        <w:rPr>
          <w:rFonts w:ascii="Times New Roman" w:eastAsia="Calibri" w:hAnsi="Times New Roman" w:cs="Times New Roman"/>
          <w:b/>
        </w:rPr>
        <w:t xml:space="preserve"> 3</w:t>
      </w:r>
      <w:r w:rsidRPr="008954D6">
        <w:rPr>
          <w:rFonts w:ascii="Times New Roman" w:eastAsia="Calibri" w:hAnsi="Times New Roman" w:cs="Times New Roman"/>
          <w:b/>
        </w:rPr>
        <w:tab/>
        <w:t>Многовершинный</w:t>
      </w:r>
    </w:p>
    <w:p w:rsidR="008954D6" w:rsidRPr="008954D6" w:rsidRDefault="008954D6" w:rsidP="008954D6">
      <w:pPr>
        <w:tabs>
          <w:tab w:val="left" w:pos="5508"/>
        </w:tabs>
        <w:spacing w:after="0" w:line="240" w:lineRule="auto"/>
        <w:rPr>
          <w:rFonts w:ascii="Times New Roman" w:eastAsia="Calibri" w:hAnsi="Times New Roman" w:cs="Times New Roman"/>
          <w:b/>
        </w:rPr>
      </w:pPr>
      <w:r w:rsidRPr="008954D6">
        <w:rPr>
          <w:rFonts w:ascii="Times New Roman" w:eastAsia="Calibri" w:hAnsi="Times New Roman" w:cs="Times New Roman"/>
          <w:b/>
        </w:rPr>
        <w:t>от 28.08.2020г.</w:t>
      </w:r>
      <w:r w:rsidRPr="008954D6">
        <w:rPr>
          <w:rFonts w:ascii="Times New Roman" w:eastAsia="Calibri" w:hAnsi="Times New Roman" w:cs="Times New Roman"/>
          <w:b/>
        </w:rPr>
        <w:tab/>
        <w:t xml:space="preserve">_______ И.А. Павлюкова </w:t>
      </w:r>
    </w:p>
    <w:p w:rsidR="008954D6" w:rsidRPr="008954D6" w:rsidRDefault="008954D6" w:rsidP="008954D6">
      <w:pPr>
        <w:tabs>
          <w:tab w:val="left" w:pos="5508"/>
        </w:tabs>
        <w:spacing w:after="200" w:line="276" w:lineRule="auto"/>
        <w:rPr>
          <w:rFonts w:ascii="Times New Roman" w:eastAsia="Calibri" w:hAnsi="Times New Roman" w:cs="Times New Roman"/>
          <w:b/>
        </w:rPr>
      </w:pPr>
      <w:r w:rsidRPr="008954D6">
        <w:rPr>
          <w:rFonts w:ascii="Times New Roman" w:eastAsia="Calibri" w:hAnsi="Times New Roman" w:cs="Times New Roman"/>
          <w:b/>
        </w:rPr>
        <w:tab/>
        <w:t>Приказ № 150-осн. от 28.08.2020</w:t>
      </w: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r w:rsidRPr="008954D6">
        <w:rPr>
          <w:rFonts w:ascii="Times New Roman" w:eastAsia="Calibri" w:hAnsi="Times New Roman" w:cs="Times New Roman"/>
          <w:b/>
        </w:rPr>
        <w:t>ПРОГРАММА ВОСПИТАНИЯ И СОЦИАЛИЗАЦИИ</w:t>
      </w: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r w:rsidRPr="008954D6">
        <w:rPr>
          <w:rFonts w:ascii="Times New Roman" w:eastAsia="Calibri" w:hAnsi="Times New Roman" w:cs="Times New Roman"/>
          <w:b/>
        </w:rPr>
        <w:t xml:space="preserve">УЧАЩИХСЯ </w:t>
      </w:r>
      <w:r>
        <w:rPr>
          <w:rFonts w:ascii="Times New Roman" w:eastAsia="Calibri" w:hAnsi="Times New Roman" w:cs="Times New Roman"/>
          <w:b/>
        </w:rPr>
        <w:t xml:space="preserve">11 </w:t>
      </w:r>
      <w:r w:rsidRPr="008954D6">
        <w:rPr>
          <w:rFonts w:ascii="Times New Roman" w:eastAsia="Calibri" w:hAnsi="Times New Roman" w:cs="Times New Roman"/>
          <w:b/>
        </w:rPr>
        <w:t>КЛАССА</w:t>
      </w:r>
    </w:p>
    <w:p w:rsidR="008954D6" w:rsidRPr="008954D6" w:rsidRDefault="008954D6" w:rsidP="008954D6">
      <w:pPr>
        <w:tabs>
          <w:tab w:val="left" w:pos="2724"/>
        </w:tabs>
        <w:spacing w:after="200" w:line="276" w:lineRule="auto"/>
        <w:jc w:val="center"/>
        <w:rPr>
          <w:rFonts w:ascii="Times New Roman" w:eastAsia="Calibri" w:hAnsi="Times New Roman" w:cs="Times New Roman"/>
          <w:b/>
        </w:rPr>
      </w:pPr>
      <w:r>
        <w:rPr>
          <w:rFonts w:ascii="Times New Roman" w:eastAsia="Calibri" w:hAnsi="Times New Roman" w:cs="Times New Roman"/>
          <w:b/>
        </w:rPr>
        <w:t>Срок реализации 2021-2022 учебный год</w:t>
      </w: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tabs>
          <w:tab w:val="left" w:pos="1488"/>
        </w:tabs>
        <w:spacing w:after="200" w:line="276" w:lineRule="auto"/>
        <w:jc w:val="center"/>
        <w:rPr>
          <w:rFonts w:ascii="Times New Roman" w:eastAsia="Calibri" w:hAnsi="Times New Roman" w:cs="Times New Roman"/>
          <w:sz w:val="24"/>
        </w:rPr>
      </w:pPr>
      <w:r w:rsidRPr="008954D6">
        <w:rPr>
          <w:rFonts w:ascii="Times New Roman" w:eastAsia="Calibri" w:hAnsi="Times New Roman" w:cs="Times New Roman"/>
          <w:sz w:val="24"/>
        </w:rPr>
        <w:t xml:space="preserve">Классный руководитель: Батуева </w:t>
      </w:r>
      <w:proofErr w:type="spellStart"/>
      <w:r w:rsidRPr="008954D6">
        <w:rPr>
          <w:rFonts w:ascii="Times New Roman" w:eastAsia="Calibri" w:hAnsi="Times New Roman" w:cs="Times New Roman"/>
          <w:sz w:val="24"/>
        </w:rPr>
        <w:t>Баирма</w:t>
      </w:r>
      <w:proofErr w:type="spellEnd"/>
      <w:r w:rsidRPr="008954D6">
        <w:rPr>
          <w:rFonts w:ascii="Times New Roman" w:eastAsia="Calibri" w:hAnsi="Times New Roman" w:cs="Times New Roman"/>
          <w:sz w:val="24"/>
        </w:rPr>
        <w:t xml:space="preserve"> </w:t>
      </w:r>
      <w:proofErr w:type="spellStart"/>
      <w:r w:rsidRPr="008954D6">
        <w:rPr>
          <w:rFonts w:ascii="Times New Roman" w:eastAsia="Calibri" w:hAnsi="Times New Roman" w:cs="Times New Roman"/>
          <w:sz w:val="24"/>
        </w:rPr>
        <w:t>Лыгдыновна</w:t>
      </w:r>
      <w:proofErr w:type="spellEnd"/>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rPr>
          <w:rFonts w:ascii="Times New Roman" w:eastAsia="Calibri" w:hAnsi="Times New Roman" w:cs="Times New Roman"/>
        </w:rPr>
      </w:pPr>
    </w:p>
    <w:p w:rsidR="008954D6" w:rsidRPr="008954D6" w:rsidRDefault="008954D6" w:rsidP="008954D6">
      <w:pPr>
        <w:spacing w:after="200" w:line="276" w:lineRule="auto"/>
        <w:jc w:val="center"/>
        <w:rPr>
          <w:rFonts w:ascii="Times New Roman" w:eastAsia="Calibri" w:hAnsi="Times New Roman" w:cs="Times New Roman"/>
        </w:rPr>
      </w:pPr>
      <w:r>
        <w:rPr>
          <w:rFonts w:ascii="Times New Roman" w:eastAsia="Calibri" w:hAnsi="Times New Roman" w:cs="Times New Roman"/>
        </w:rPr>
        <w:t>2021</w:t>
      </w:r>
      <w:r w:rsidRPr="008954D6">
        <w:rPr>
          <w:rFonts w:ascii="Times New Roman" w:eastAsia="Calibri" w:hAnsi="Times New Roman" w:cs="Times New Roman"/>
        </w:rPr>
        <w:t>г.</w:t>
      </w:r>
    </w:p>
    <w:p w:rsidR="008954D6" w:rsidRPr="008954D6" w:rsidRDefault="008954D6" w:rsidP="008954D6">
      <w:pPr>
        <w:shd w:val="clear" w:color="auto" w:fill="FFFFFF"/>
        <w:spacing w:after="0" w:line="240" w:lineRule="auto"/>
        <w:jc w:val="center"/>
        <w:rPr>
          <w:rFonts w:ascii="Calibri" w:eastAsia="Times New Roman" w:hAnsi="Calibri" w:cs="Calibri"/>
          <w:color w:val="000000"/>
          <w:lang w:eastAsia="ru-RU"/>
        </w:rPr>
      </w:pPr>
      <w:r w:rsidRPr="008954D6">
        <w:rPr>
          <w:rFonts w:ascii="Times New Roman" w:eastAsia="Times New Roman" w:hAnsi="Times New Roman" w:cs="Times New Roman"/>
          <w:b/>
          <w:bCs/>
          <w:color w:val="000000"/>
          <w:sz w:val="24"/>
          <w:szCs w:val="24"/>
          <w:lang w:eastAsia="ru-RU"/>
        </w:rPr>
        <w:lastRenderedPageBreak/>
        <w:t>Пояснительная записка</w:t>
      </w:r>
    </w:p>
    <w:p w:rsidR="008954D6" w:rsidRPr="008954D6" w:rsidRDefault="008954D6" w:rsidP="008954D6">
      <w:pPr>
        <w:shd w:val="clear" w:color="auto" w:fill="FFFFFF"/>
        <w:spacing w:after="0" w:line="240" w:lineRule="auto"/>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 xml:space="preserve">Программа воспитания и социализации основывается </w:t>
      </w:r>
      <w:proofErr w:type="gramStart"/>
      <w:r w:rsidRPr="008954D6">
        <w:rPr>
          <w:rFonts w:ascii="Times New Roman" w:eastAsia="Times New Roman" w:hAnsi="Times New Roman" w:cs="Times New Roman"/>
          <w:color w:val="000000"/>
          <w:sz w:val="24"/>
          <w:szCs w:val="24"/>
          <w:lang w:eastAsia="ru-RU"/>
        </w:rPr>
        <w:t>на</w:t>
      </w:r>
      <w:proofErr w:type="gramEnd"/>
      <w:r w:rsidRPr="008954D6">
        <w:rPr>
          <w:rFonts w:ascii="Times New Roman" w:eastAsia="Times New Roman" w:hAnsi="Times New Roman" w:cs="Times New Roman"/>
          <w:color w:val="000000"/>
          <w:sz w:val="24"/>
          <w:szCs w:val="24"/>
          <w:lang w:eastAsia="ru-RU"/>
        </w:rPr>
        <w:t>:</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Закон Российской Федерации «Об Образовании»;</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Конвенции о правах ребенка;</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Конституции РФ;</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ФГОС СОО от 17.12.2010г. №1897;</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Семейный кодекс;</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Устав школы;</w:t>
      </w:r>
    </w:p>
    <w:p w:rsidR="008954D6" w:rsidRPr="008954D6" w:rsidRDefault="008954D6" w:rsidP="008954D6">
      <w:pPr>
        <w:numPr>
          <w:ilvl w:val="0"/>
          <w:numId w:val="59"/>
        </w:numPr>
        <w:shd w:val="clear" w:color="auto" w:fill="FFFFFF"/>
        <w:spacing w:after="0" w:line="240" w:lineRule="auto"/>
        <w:contextualSpacing/>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 xml:space="preserve">Программа воспитательной работы МБОУ СОШ </w:t>
      </w:r>
      <w:proofErr w:type="spellStart"/>
      <w:r w:rsidRPr="008954D6">
        <w:rPr>
          <w:rFonts w:ascii="Times New Roman" w:eastAsia="Times New Roman" w:hAnsi="Times New Roman" w:cs="Times New Roman"/>
          <w:color w:val="000000"/>
          <w:sz w:val="24"/>
          <w:szCs w:val="24"/>
          <w:lang w:eastAsia="ru-RU"/>
        </w:rPr>
        <w:t>р.п</w:t>
      </w:r>
      <w:proofErr w:type="spellEnd"/>
      <w:r w:rsidRPr="008954D6">
        <w:rPr>
          <w:rFonts w:ascii="Times New Roman" w:eastAsia="Times New Roman" w:hAnsi="Times New Roman" w:cs="Times New Roman"/>
          <w:color w:val="000000"/>
          <w:sz w:val="24"/>
          <w:szCs w:val="24"/>
          <w:lang w:eastAsia="ru-RU"/>
        </w:rPr>
        <w:t>. Многовершинный</w:t>
      </w:r>
    </w:p>
    <w:p w:rsidR="008954D6" w:rsidRPr="008954D6" w:rsidRDefault="008954D6" w:rsidP="008954D6">
      <w:pPr>
        <w:shd w:val="clear" w:color="auto" w:fill="FFFFFF"/>
        <w:spacing w:after="0" w:line="240" w:lineRule="auto"/>
        <w:ind w:firstLine="710"/>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В современной России воспитание становится как никогда социально востребованной и актуальной проблемой развития гражданского общества.  Методологической основой ФГОС ООО является Концепция духовно-нравственного развития и воспитания личности гражданина РФ.</w:t>
      </w:r>
    </w:p>
    <w:p w:rsidR="008954D6" w:rsidRPr="008954D6" w:rsidRDefault="008954D6" w:rsidP="008954D6">
      <w:pPr>
        <w:shd w:val="clear" w:color="auto" w:fill="FFFFFF"/>
        <w:spacing w:after="0" w:line="240" w:lineRule="auto"/>
        <w:ind w:firstLine="710"/>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Процесс социализации обучающихся в общеобразовательной организации – это целенаправленная профессиональная работа всех субъектов образовательной деятельности по осуществлению эффективных мер совершенствования содержания, структуры, технологии и методики воспитательной деятельности, развития социального партнерства с государственными и общественными организациями в целях социализации и развития детской личности в едином социальном пространстве.</w:t>
      </w:r>
    </w:p>
    <w:p w:rsidR="008954D6" w:rsidRPr="008954D6" w:rsidRDefault="008954D6" w:rsidP="008954D6">
      <w:pPr>
        <w:shd w:val="clear" w:color="auto" w:fill="FFFFFF"/>
        <w:spacing w:after="0" w:line="240" w:lineRule="auto"/>
        <w:ind w:firstLine="710"/>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В новом законе «Об образовании в Российской Федерации» (ст. 2 п. 2) зафиксировано, что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Социализация же определяется как готовность личности к принятию ответственных решений в ситуации выбора.</w:t>
      </w:r>
    </w:p>
    <w:p w:rsidR="008954D6" w:rsidRPr="008954D6" w:rsidRDefault="008954D6" w:rsidP="008954D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8954D6">
        <w:rPr>
          <w:rFonts w:ascii="Times New Roman" w:eastAsia="Times New Roman" w:hAnsi="Times New Roman" w:cs="Times New Roman"/>
          <w:color w:val="000000"/>
          <w:sz w:val="24"/>
          <w:szCs w:val="24"/>
          <w:lang w:eastAsia="ru-RU"/>
        </w:rPr>
        <w:t>Программа    воспитания    и    </w:t>
      </w:r>
      <w:proofErr w:type="gramStart"/>
      <w:r w:rsidRPr="008954D6">
        <w:rPr>
          <w:rFonts w:ascii="Times New Roman" w:eastAsia="Times New Roman" w:hAnsi="Times New Roman" w:cs="Times New Roman"/>
          <w:color w:val="000000"/>
          <w:sz w:val="24"/>
          <w:szCs w:val="24"/>
          <w:lang w:eastAsia="ru-RU"/>
        </w:rPr>
        <w:t>социализации</w:t>
      </w:r>
      <w:proofErr w:type="gramEnd"/>
      <w:r w:rsidRPr="008954D6">
        <w:rPr>
          <w:rFonts w:ascii="Times New Roman" w:eastAsia="Times New Roman" w:hAnsi="Times New Roman" w:cs="Times New Roman"/>
          <w:color w:val="000000"/>
          <w:sz w:val="24"/>
          <w:szCs w:val="24"/>
          <w:lang w:eastAsia="ru-RU"/>
        </w:rPr>
        <w:t xml:space="preserve">    обучающихся  11 класса   направлена   на   обеспечение   их   духовно нравственного    развития     и     воспитания,     социализации,     профессиональной ориентации,   формирование   экологической   культуры,   культуры   здорового  безопасного образа жизни.</w:t>
      </w:r>
    </w:p>
    <w:p w:rsidR="008954D6" w:rsidRPr="008954D6" w:rsidRDefault="008954D6" w:rsidP="008954D6">
      <w:pPr>
        <w:shd w:val="clear" w:color="auto" w:fill="FFFFFF"/>
        <w:spacing w:after="0" w:line="240" w:lineRule="auto"/>
        <w:ind w:firstLine="710"/>
        <w:jc w:val="both"/>
        <w:rPr>
          <w:rFonts w:ascii="Calibri" w:eastAsia="Times New Roman" w:hAnsi="Calibri" w:cs="Calibri"/>
          <w:color w:val="000000"/>
          <w:lang w:eastAsia="ru-RU"/>
        </w:rPr>
      </w:pPr>
      <w:r w:rsidRPr="008954D6">
        <w:rPr>
          <w:rFonts w:ascii="Times New Roman" w:eastAsia="Calibri" w:hAnsi="Times New Roman" w:cs="Times New Roman"/>
          <w:b/>
          <w:sz w:val="24"/>
          <w:szCs w:val="24"/>
          <w:lang w:eastAsia="ru-RU"/>
        </w:rPr>
        <w:t xml:space="preserve">Цель и задачи воспитания и социализации </w:t>
      </w:r>
      <w:proofErr w:type="gramStart"/>
      <w:r w:rsidRPr="008954D6">
        <w:rPr>
          <w:rFonts w:ascii="Times New Roman" w:eastAsia="Calibri" w:hAnsi="Times New Roman" w:cs="Times New Roman"/>
          <w:b/>
          <w:sz w:val="24"/>
          <w:szCs w:val="24"/>
          <w:lang w:eastAsia="ru-RU"/>
        </w:rPr>
        <w:t>обучающихся</w:t>
      </w:r>
      <w:proofErr w:type="gramEnd"/>
      <w:r w:rsidRPr="008954D6">
        <w:rPr>
          <w:rFonts w:ascii="Times New Roman" w:eastAsia="Calibri" w:hAnsi="Times New Roman" w:cs="Times New Roman"/>
          <w:sz w:val="24"/>
          <w:szCs w:val="24"/>
          <w:lang w:eastAsia="ru-RU"/>
        </w:rPr>
        <w:t>.</w:t>
      </w:r>
    </w:p>
    <w:p w:rsidR="008954D6" w:rsidRPr="008954D6" w:rsidRDefault="008954D6" w:rsidP="008954D6">
      <w:pPr>
        <w:spacing w:after="0" w:line="240" w:lineRule="auto"/>
        <w:ind w:firstLine="708"/>
        <w:jc w:val="both"/>
        <w:rPr>
          <w:rFonts w:ascii="Times New Roman" w:eastAsia="Calibri" w:hAnsi="Times New Roman" w:cs="Times New Roman"/>
          <w:kern w:val="2"/>
          <w:sz w:val="24"/>
          <w:szCs w:val="24"/>
          <w:u w:val="single"/>
          <w:lang w:eastAsia="ru-RU"/>
        </w:rPr>
      </w:pPr>
      <w:r w:rsidRPr="008954D6">
        <w:rPr>
          <w:rFonts w:ascii="Times New Roman" w:eastAsia="Calibri" w:hAnsi="Times New Roman" w:cs="Times New Roman"/>
          <w:sz w:val="24"/>
          <w:szCs w:val="24"/>
          <w:lang w:eastAsia="ru-RU"/>
        </w:rPr>
        <w:t xml:space="preserve">Целью  воспитания  и  социализации  </w:t>
      </w:r>
      <w:proofErr w:type="gramStart"/>
      <w:r w:rsidRPr="008954D6">
        <w:rPr>
          <w:rFonts w:ascii="Times New Roman" w:eastAsia="Calibri" w:hAnsi="Times New Roman" w:cs="Times New Roman"/>
          <w:sz w:val="24"/>
          <w:szCs w:val="24"/>
          <w:lang w:eastAsia="ru-RU"/>
        </w:rPr>
        <w:t>обучающихся</w:t>
      </w:r>
      <w:proofErr w:type="gramEnd"/>
      <w:r w:rsidRPr="008954D6">
        <w:rPr>
          <w:rFonts w:ascii="Times New Roman" w:eastAsia="Calibri" w:hAnsi="Times New Roman" w:cs="Times New Roman"/>
          <w:sz w:val="24"/>
          <w:szCs w:val="24"/>
          <w:lang w:eastAsia="ru-RU"/>
        </w:rPr>
        <w:t xml:space="preserve"> МБОУ СОШ </w:t>
      </w:r>
      <w:proofErr w:type="spellStart"/>
      <w:r w:rsidRPr="008954D6">
        <w:rPr>
          <w:rFonts w:ascii="Times New Roman" w:eastAsia="Calibri" w:hAnsi="Times New Roman" w:cs="Times New Roman"/>
          <w:sz w:val="24"/>
          <w:szCs w:val="24"/>
          <w:lang w:eastAsia="ru-RU"/>
        </w:rPr>
        <w:t>р.п</w:t>
      </w:r>
      <w:proofErr w:type="spellEnd"/>
      <w:r w:rsidRPr="008954D6">
        <w:rPr>
          <w:rFonts w:ascii="Times New Roman" w:eastAsia="Calibri" w:hAnsi="Times New Roman" w:cs="Times New Roman"/>
          <w:sz w:val="24"/>
          <w:szCs w:val="24"/>
          <w:lang w:eastAsia="ru-RU"/>
        </w:rPr>
        <w:t xml:space="preserve">. </w:t>
      </w:r>
      <w:proofErr w:type="gramStart"/>
      <w:r w:rsidRPr="008954D6">
        <w:rPr>
          <w:rFonts w:ascii="Times New Roman" w:eastAsia="Calibri" w:hAnsi="Times New Roman" w:cs="Times New Roman"/>
          <w:sz w:val="24"/>
          <w:szCs w:val="24"/>
          <w:lang w:eastAsia="ru-RU"/>
        </w:rPr>
        <w:t>Многовершинный</w:t>
      </w:r>
      <w:proofErr w:type="gramEnd"/>
      <w:r w:rsidRPr="008954D6">
        <w:rPr>
          <w:rFonts w:ascii="Times New Roman" w:eastAsia="Calibri" w:hAnsi="Times New Roman" w:cs="Times New Roman"/>
          <w:sz w:val="24"/>
          <w:szCs w:val="24"/>
          <w:lang w:eastAsia="ru-RU"/>
        </w:rPr>
        <w:t xml:space="preserve"> </w:t>
      </w:r>
      <w:r w:rsidRPr="008954D6">
        <w:rPr>
          <w:rFonts w:ascii="Times New Roman" w:eastAsia="Calibri" w:hAnsi="Times New Roman" w:cs="Times New Roman"/>
          <w:kern w:val="2"/>
          <w:sz w:val="24"/>
          <w:szCs w:val="24"/>
          <w:u w:val="single"/>
          <w:lang w:eastAsia="ru-RU"/>
        </w:rPr>
        <w:t xml:space="preserve">создание условий для реализации различных направлений и </w:t>
      </w:r>
      <w:r w:rsidRPr="008954D6">
        <w:rPr>
          <w:rFonts w:ascii="Times New Roman" w:eastAsia="Calibri" w:hAnsi="Times New Roman" w:cs="Times New Roman"/>
          <w:kern w:val="2"/>
          <w:sz w:val="24"/>
          <w:szCs w:val="24"/>
          <w:u w:val="single"/>
          <w:lang w:eastAsia="ko-KR"/>
        </w:rPr>
        <w:t xml:space="preserve"> механизмов развития системы  воспитания в МБОУ СОШ </w:t>
      </w:r>
      <w:proofErr w:type="spellStart"/>
      <w:r w:rsidRPr="008954D6">
        <w:rPr>
          <w:rFonts w:ascii="Times New Roman" w:eastAsia="Calibri" w:hAnsi="Times New Roman" w:cs="Times New Roman"/>
          <w:kern w:val="2"/>
          <w:sz w:val="24"/>
          <w:szCs w:val="24"/>
          <w:u w:val="single"/>
          <w:lang w:eastAsia="ko-KR"/>
        </w:rPr>
        <w:t>р.п</w:t>
      </w:r>
      <w:proofErr w:type="spellEnd"/>
      <w:r w:rsidRPr="008954D6">
        <w:rPr>
          <w:rFonts w:ascii="Times New Roman" w:eastAsia="Calibri" w:hAnsi="Times New Roman" w:cs="Times New Roman"/>
          <w:kern w:val="2"/>
          <w:sz w:val="24"/>
          <w:szCs w:val="24"/>
          <w:u w:val="single"/>
          <w:lang w:eastAsia="ko-KR"/>
        </w:rPr>
        <w:t xml:space="preserve">. </w:t>
      </w:r>
      <w:proofErr w:type="gramStart"/>
      <w:r w:rsidRPr="008954D6">
        <w:rPr>
          <w:rFonts w:ascii="Times New Roman" w:eastAsia="Calibri" w:hAnsi="Times New Roman" w:cs="Times New Roman"/>
          <w:kern w:val="2"/>
          <w:sz w:val="24"/>
          <w:szCs w:val="24"/>
          <w:u w:val="single"/>
          <w:lang w:eastAsia="ko-KR"/>
        </w:rPr>
        <w:t>Многовершинный</w:t>
      </w:r>
      <w:proofErr w:type="gramEnd"/>
      <w:r w:rsidRPr="008954D6">
        <w:rPr>
          <w:rFonts w:ascii="Times New Roman" w:eastAsia="Calibri" w:hAnsi="Times New Roman" w:cs="Times New Roman"/>
          <w:kern w:val="2"/>
          <w:sz w:val="24"/>
          <w:szCs w:val="24"/>
          <w:u w:val="single"/>
          <w:lang w:eastAsia="ko-KR"/>
        </w:rPr>
        <w:t xml:space="preserve">, </w:t>
      </w:r>
      <w:r w:rsidRPr="008954D6">
        <w:rPr>
          <w:rFonts w:ascii="Times New Roman" w:eastAsia="Calibri" w:hAnsi="Times New Roman" w:cs="Times New Roman"/>
          <w:kern w:val="2"/>
          <w:sz w:val="24"/>
          <w:szCs w:val="24"/>
          <w:u w:val="single"/>
          <w:lang w:eastAsia="ru-RU"/>
        </w:rPr>
        <w:t>обеспечивающих становление российской гражданской идентичности, укрепление нравственных основ общественной жизни, успешную социализацию детей, их самоопределение в мире ценностей и традиций многонационального народа Российской Федерации, межкультурное взаимопонимание и уважение.</w:t>
      </w:r>
    </w:p>
    <w:p w:rsidR="008954D6" w:rsidRPr="008954D6" w:rsidRDefault="008954D6" w:rsidP="008954D6">
      <w:pPr>
        <w:shd w:val="clear" w:color="auto" w:fill="FFFFFF"/>
        <w:spacing w:after="0" w:line="240" w:lineRule="auto"/>
        <w:ind w:firstLine="708"/>
        <w:jc w:val="both"/>
        <w:rPr>
          <w:rFonts w:ascii="Calibri" w:eastAsia="Times New Roman" w:hAnsi="Calibri" w:cs="Calibri"/>
          <w:color w:val="000000"/>
          <w:lang w:eastAsia="ru-RU"/>
        </w:rPr>
      </w:pPr>
      <w:r w:rsidRPr="008954D6">
        <w:rPr>
          <w:rFonts w:ascii="Times New Roman" w:eastAsia="Times New Roman" w:hAnsi="Times New Roman" w:cs="Times New Roman"/>
          <w:b/>
          <w:bCs/>
          <w:iCs/>
          <w:color w:val="000000"/>
          <w:sz w:val="24"/>
          <w:szCs w:val="24"/>
          <w:lang w:eastAsia="ru-RU"/>
        </w:rPr>
        <w:t>Цель  воспитания и социализации учащихся 11 класса:</w:t>
      </w:r>
      <w:r w:rsidRPr="008954D6">
        <w:rPr>
          <w:rFonts w:ascii="Times New Roman" w:eastAsia="Times New Roman" w:hAnsi="Times New Roman" w:cs="Times New Roman"/>
          <w:color w:val="000000"/>
          <w:sz w:val="24"/>
          <w:szCs w:val="24"/>
          <w:lang w:eastAsia="ru-RU"/>
        </w:rPr>
        <w:t> воспитать успешную, духовно богатую, свободную, физически здоровую личность, обладающую прочными базовыми знаниями за курс средней школы и глубокими знаниями по профильным дисциплинам, личности ориентированной на высокие нравственные ценности, способной в последующем на участие в духовном и культурном развитии общества.</w:t>
      </w:r>
    </w:p>
    <w:p w:rsidR="008954D6" w:rsidRPr="008954D6" w:rsidRDefault="008954D6" w:rsidP="008954D6">
      <w:pPr>
        <w:shd w:val="clear" w:color="auto" w:fill="FFFFFF"/>
        <w:spacing w:after="0" w:line="240" w:lineRule="auto"/>
        <w:ind w:firstLine="710"/>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 xml:space="preserve">Для достижения поставленной цели воспитания и социализации </w:t>
      </w:r>
      <w:proofErr w:type="gramStart"/>
      <w:r w:rsidRPr="008954D6">
        <w:rPr>
          <w:rFonts w:ascii="Times New Roman" w:eastAsia="Times New Roman" w:hAnsi="Times New Roman" w:cs="Times New Roman"/>
          <w:color w:val="000000"/>
          <w:sz w:val="24"/>
          <w:szCs w:val="24"/>
          <w:lang w:eastAsia="ru-RU"/>
        </w:rPr>
        <w:t>обучающихся</w:t>
      </w:r>
      <w:proofErr w:type="gramEnd"/>
      <w:r w:rsidRPr="008954D6">
        <w:rPr>
          <w:rFonts w:ascii="Times New Roman" w:eastAsia="Times New Roman" w:hAnsi="Times New Roman" w:cs="Times New Roman"/>
          <w:color w:val="000000"/>
          <w:sz w:val="24"/>
          <w:szCs w:val="24"/>
          <w:lang w:eastAsia="ru-RU"/>
        </w:rPr>
        <w:t xml:space="preserve"> решаются </w:t>
      </w:r>
      <w:r w:rsidRPr="008954D6">
        <w:rPr>
          <w:rFonts w:ascii="Times New Roman" w:eastAsia="Times New Roman" w:hAnsi="Times New Roman" w:cs="Times New Roman"/>
          <w:b/>
          <w:bCs/>
          <w:i/>
          <w:iCs/>
          <w:color w:val="000000"/>
          <w:sz w:val="24"/>
          <w:szCs w:val="24"/>
          <w:lang w:eastAsia="ru-RU"/>
        </w:rPr>
        <w:t>следующие задачи</w:t>
      </w:r>
      <w:r w:rsidRPr="008954D6">
        <w:rPr>
          <w:rFonts w:ascii="Times New Roman" w:eastAsia="Times New Roman" w:hAnsi="Times New Roman" w:cs="Times New Roman"/>
          <w:color w:val="000000"/>
          <w:sz w:val="24"/>
          <w:szCs w:val="24"/>
          <w:lang w:eastAsia="ru-RU"/>
        </w:rPr>
        <w:t>:</w:t>
      </w:r>
    </w:p>
    <w:p w:rsidR="008954D6" w:rsidRPr="008954D6" w:rsidRDefault="008954D6" w:rsidP="008954D6">
      <w:pPr>
        <w:shd w:val="clear" w:color="auto" w:fill="FFFFFF"/>
        <w:spacing w:after="0" w:line="240" w:lineRule="auto"/>
        <w:ind w:firstLine="568"/>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1. Создание для каждого ребенка ситуации успеха как «стартовой площадки» нового витка его личностного роста.</w:t>
      </w:r>
    </w:p>
    <w:p w:rsidR="008954D6" w:rsidRPr="008954D6" w:rsidRDefault="008954D6" w:rsidP="008954D6">
      <w:pPr>
        <w:shd w:val="clear" w:color="auto" w:fill="FFFFFF"/>
        <w:spacing w:after="0" w:line="240" w:lineRule="auto"/>
        <w:ind w:firstLine="568"/>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2. Обеспечение высокого уровня общего интеллектуального развития личности учащихся.</w:t>
      </w:r>
    </w:p>
    <w:p w:rsidR="008954D6" w:rsidRPr="008954D6" w:rsidRDefault="008954D6" w:rsidP="008954D6">
      <w:pPr>
        <w:shd w:val="clear" w:color="auto" w:fill="FFFFFF"/>
        <w:spacing w:after="0" w:line="240" w:lineRule="auto"/>
        <w:ind w:firstLine="568"/>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3. Создание необходимых условий для завершения базовой общеобразовательной подготовки, необходимой для: профессиональной дальнейшей учебы; выполнения гражданских обязанностей; успешной жизни и деятельности.</w:t>
      </w:r>
    </w:p>
    <w:p w:rsidR="008954D6" w:rsidRPr="008954D6" w:rsidRDefault="008954D6" w:rsidP="008954D6">
      <w:pPr>
        <w:shd w:val="clear" w:color="auto" w:fill="FFFFFF"/>
        <w:spacing w:after="0" w:line="240" w:lineRule="auto"/>
        <w:ind w:firstLine="568"/>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4. Оказание психолого-педагогической помощи старшеклассникам в формировании самостоятельности, самоорганизации и самоопределения.</w:t>
      </w:r>
    </w:p>
    <w:p w:rsidR="008954D6" w:rsidRPr="008954D6" w:rsidRDefault="008954D6" w:rsidP="008954D6">
      <w:pPr>
        <w:shd w:val="clear" w:color="auto" w:fill="FFFFFF"/>
        <w:spacing w:after="0" w:line="240" w:lineRule="auto"/>
        <w:ind w:firstLine="568"/>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t>5.  Дальнейшее физическое развитие личности.</w:t>
      </w:r>
    </w:p>
    <w:p w:rsidR="008954D6" w:rsidRDefault="008954D6" w:rsidP="008954D6">
      <w:pPr>
        <w:shd w:val="clear" w:color="auto" w:fill="FFFFFF"/>
        <w:spacing w:after="0" w:line="240" w:lineRule="auto"/>
        <w:ind w:firstLine="568"/>
        <w:jc w:val="both"/>
        <w:rPr>
          <w:rFonts w:ascii="Times New Roman" w:eastAsia="Times New Roman" w:hAnsi="Times New Roman" w:cs="Times New Roman"/>
          <w:color w:val="000000"/>
          <w:sz w:val="24"/>
          <w:szCs w:val="24"/>
          <w:lang w:eastAsia="ru-RU"/>
        </w:rPr>
      </w:pPr>
      <w:r w:rsidRPr="008954D6">
        <w:rPr>
          <w:rFonts w:ascii="Times New Roman" w:eastAsia="Times New Roman" w:hAnsi="Times New Roman" w:cs="Times New Roman"/>
          <w:color w:val="000000"/>
          <w:sz w:val="24"/>
          <w:szCs w:val="24"/>
          <w:lang w:eastAsia="ru-RU"/>
        </w:rPr>
        <w:t>6. Дальнейшее развитие национального самосознания, формирование нравственных и гражданских качеств на основе разнообразной творческой деятельности.</w:t>
      </w:r>
    </w:p>
    <w:p w:rsidR="008954D6" w:rsidRPr="008954D6" w:rsidRDefault="008954D6" w:rsidP="008954D6">
      <w:pPr>
        <w:shd w:val="clear" w:color="auto" w:fill="FFFFFF"/>
        <w:spacing w:after="0" w:line="240" w:lineRule="auto"/>
        <w:ind w:firstLine="426"/>
        <w:jc w:val="both"/>
        <w:rPr>
          <w:rFonts w:ascii="Calibri" w:eastAsia="Times New Roman" w:hAnsi="Calibri" w:cs="Calibri"/>
          <w:color w:val="000000"/>
          <w:lang w:eastAsia="ru-RU"/>
        </w:rPr>
      </w:pPr>
      <w:r w:rsidRPr="008954D6">
        <w:rPr>
          <w:rFonts w:ascii="Times New Roman" w:eastAsia="Times New Roman" w:hAnsi="Times New Roman" w:cs="Times New Roman"/>
          <w:color w:val="000000"/>
          <w:sz w:val="24"/>
          <w:szCs w:val="24"/>
          <w:lang w:eastAsia="ru-RU"/>
        </w:rPr>
        <w:lastRenderedPageBreak/>
        <w:t xml:space="preserve">Организация   духовно-нравственного   развития   и   воспитания   </w:t>
      </w:r>
      <w:proofErr w:type="gramStart"/>
      <w:r w:rsidRPr="008954D6">
        <w:rPr>
          <w:rFonts w:ascii="Times New Roman" w:eastAsia="Times New Roman" w:hAnsi="Times New Roman" w:cs="Times New Roman"/>
          <w:color w:val="000000"/>
          <w:sz w:val="24"/>
          <w:szCs w:val="24"/>
          <w:lang w:eastAsia="ru-RU"/>
        </w:rPr>
        <w:t>обучающихся</w:t>
      </w:r>
      <w:proofErr w:type="gramEnd"/>
      <w:r w:rsidRPr="008954D6">
        <w:rPr>
          <w:rFonts w:ascii="Times New Roman" w:eastAsia="Times New Roman" w:hAnsi="Times New Roman" w:cs="Times New Roman"/>
          <w:color w:val="000000"/>
          <w:sz w:val="24"/>
          <w:szCs w:val="24"/>
          <w:lang w:eastAsia="ru-RU"/>
        </w:rPr>
        <w:t xml:space="preserve"> осуществ</w:t>
      </w:r>
      <w:r>
        <w:rPr>
          <w:rFonts w:ascii="Times New Roman" w:eastAsia="Times New Roman" w:hAnsi="Times New Roman" w:cs="Times New Roman"/>
          <w:color w:val="000000"/>
          <w:sz w:val="24"/>
          <w:szCs w:val="24"/>
          <w:lang w:eastAsia="ru-RU"/>
        </w:rPr>
        <w:t>ляется по следующим модулям</w:t>
      </w:r>
      <w:r w:rsidRPr="008954D6">
        <w:rPr>
          <w:rFonts w:ascii="Times New Roman" w:eastAsia="Times New Roman" w:hAnsi="Times New Roman" w:cs="Times New Roman"/>
          <w:color w:val="000000"/>
          <w:sz w:val="24"/>
          <w:szCs w:val="24"/>
          <w:lang w:eastAsia="ru-RU"/>
        </w:rPr>
        <w:t>:</w:t>
      </w:r>
    </w:p>
    <w:p w:rsidR="009B750C" w:rsidRPr="00D73C4D" w:rsidRDefault="008954D6"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 xml:space="preserve">Модуль </w:t>
      </w:r>
      <w:r w:rsidR="009B750C" w:rsidRPr="00D73C4D">
        <w:rPr>
          <w:rFonts w:ascii="Times New Roman" w:eastAsia="Times New Roman" w:hAnsi="Times New Roman" w:cs="Times New Roman"/>
          <w:b/>
          <w:i/>
          <w:sz w:val="24"/>
          <w:szCs w:val="24"/>
          <w:u w:val="single"/>
          <w:lang w:eastAsia="ru-RU"/>
        </w:rPr>
        <w:t>«Семья».</w:t>
      </w:r>
    </w:p>
    <w:p w:rsidR="009B750C" w:rsidRPr="00D73C4D" w:rsidRDefault="009B750C" w:rsidP="008954D6">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Цель работы</w:t>
      </w:r>
      <w:r w:rsidRPr="00D73C4D">
        <w:rPr>
          <w:rFonts w:ascii="Times New Roman" w:eastAsia="Times New Roman" w:hAnsi="Times New Roman" w:cs="Times New Roman"/>
          <w:sz w:val="24"/>
          <w:szCs w:val="24"/>
          <w:lang w:eastAsia="ru-RU"/>
        </w:rPr>
        <w:t>: обеспечение взаимодействия школы, классного руководителя, педагогов с родителями, привлечение их к воспитательному процессу, к участию в общешкольных и классных мероприятиях, помощь ребятам в определении с выбором профессии через семейные традиции.</w:t>
      </w:r>
    </w:p>
    <w:p w:rsidR="009B750C" w:rsidRPr="00D73C4D" w:rsidRDefault="009B750C" w:rsidP="008954D6">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Предполагаемый результат деятельности</w:t>
      </w:r>
      <w:r w:rsidRPr="00D73C4D">
        <w:rPr>
          <w:rFonts w:ascii="Times New Roman" w:eastAsia="Times New Roman" w:hAnsi="Times New Roman" w:cs="Times New Roman"/>
          <w:sz w:val="24"/>
          <w:szCs w:val="24"/>
          <w:lang w:eastAsia="ru-RU"/>
        </w:rPr>
        <w:t>: понимание учащимися ценности  и важности семейных отношений и сохранение семейных традиций, воспитание справедливости, честности, доброжелательности, способности к сопереживанию, уважение профессионального выбора своих родителей.</w:t>
      </w:r>
    </w:p>
    <w:p w:rsidR="009B750C" w:rsidRPr="00D73C4D" w:rsidRDefault="009B750C" w:rsidP="00D73C4D">
      <w:pPr>
        <w:spacing w:after="0" w:line="276" w:lineRule="auto"/>
        <w:rPr>
          <w:rFonts w:ascii="Times New Roman" w:eastAsia="Times New Roman" w:hAnsi="Times New Roman" w:cs="Times New Roman"/>
          <w:b/>
          <w:i/>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Выбор родитель</w:t>
      </w:r>
      <w:r>
        <w:rPr>
          <w:rFonts w:ascii="Times New Roman" w:eastAsia="Times New Roman" w:hAnsi="Times New Roman" w:cs="Times New Roman"/>
          <w:sz w:val="24"/>
          <w:szCs w:val="24"/>
          <w:lang w:eastAsia="ru-RU"/>
        </w:rPr>
        <w:t>ского комитета</w:t>
      </w:r>
      <w:r w:rsidRPr="00D73C4D">
        <w:rPr>
          <w:rFonts w:ascii="Times New Roman" w:eastAsia="Times New Roman" w:hAnsi="Times New Roman" w:cs="Times New Roman"/>
          <w:sz w:val="24"/>
          <w:szCs w:val="24"/>
          <w:lang w:eastAsia="ru-RU"/>
        </w:rPr>
        <w:t>. Знакомство родителей с программами обучения, с программой воспитания.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Родительские собрания:</w:t>
      </w:r>
    </w:p>
    <w:p w:rsidR="00C268D0" w:rsidRPr="008954D6" w:rsidRDefault="00C268D0" w:rsidP="00C268D0">
      <w:pPr>
        <w:numPr>
          <w:ilvl w:val="0"/>
          <w:numId w:val="60"/>
        </w:numPr>
        <w:spacing w:after="200" w:line="276" w:lineRule="auto"/>
        <w:contextualSpacing/>
        <w:rPr>
          <w:rFonts w:ascii="Times New Roman" w:eastAsia="Calibri" w:hAnsi="Times New Roman" w:cs="Times New Roman"/>
        </w:rPr>
      </w:pPr>
      <w:r w:rsidRPr="008954D6">
        <w:rPr>
          <w:rFonts w:ascii="Times New Roman" w:eastAsia="Calibri" w:hAnsi="Times New Roman" w:cs="Times New Roman"/>
          <w:color w:val="000000"/>
          <w:sz w:val="23"/>
          <w:szCs w:val="23"/>
          <w:shd w:val="clear" w:color="auto" w:fill="FFFFFF"/>
        </w:rPr>
        <w:t>Сотрудничество школы и семьи в подготовке выпускников 15.09.2021</w:t>
      </w:r>
    </w:p>
    <w:p w:rsidR="00C268D0" w:rsidRPr="008954D6" w:rsidRDefault="00C268D0" w:rsidP="00C268D0">
      <w:pPr>
        <w:numPr>
          <w:ilvl w:val="0"/>
          <w:numId w:val="60"/>
        </w:numPr>
        <w:spacing w:after="200" w:line="276" w:lineRule="auto"/>
        <w:contextualSpacing/>
        <w:rPr>
          <w:rFonts w:ascii="Times New Roman" w:eastAsia="Calibri" w:hAnsi="Times New Roman" w:cs="Times New Roman"/>
          <w:color w:val="000000"/>
          <w:sz w:val="23"/>
          <w:szCs w:val="23"/>
          <w:shd w:val="clear" w:color="auto" w:fill="FFFFFF"/>
        </w:rPr>
      </w:pPr>
      <w:r w:rsidRPr="008954D6">
        <w:rPr>
          <w:rFonts w:ascii="Times New Roman" w:eastAsia="Calibri" w:hAnsi="Times New Roman" w:cs="Times New Roman"/>
          <w:color w:val="000000"/>
          <w:sz w:val="23"/>
          <w:szCs w:val="23"/>
          <w:shd w:val="clear" w:color="auto" w:fill="FFFFFF"/>
        </w:rPr>
        <w:t>Самореализация личности в условиях современного образования 10.11.2021</w:t>
      </w:r>
    </w:p>
    <w:p w:rsidR="00C268D0" w:rsidRPr="008954D6" w:rsidRDefault="00C268D0" w:rsidP="00C268D0">
      <w:pPr>
        <w:numPr>
          <w:ilvl w:val="0"/>
          <w:numId w:val="60"/>
        </w:numPr>
        <w:spacing w:after="200" w:line="276" w:lineRule="auto"/>
        <w:contextualSpacing/>
        <w:rPr>
          <w:rFonts w:ascii="Times New Roman" w:eastAsia="Calibri" w:hAnsi="Times New Roman" w:cs="Times New Roman"/>
        </w:rPr>
      </w:pPr>
      <w:r w:rsidRPr="008954D6">
        <w:rPr>
          <w:rFonts w:ascii="Times New Roman" w:eastAsia="Calibri" w:hAnsi="Times New Roman" w:cs="Times New Roman"/>
          <w:color w:val="000000"/>
          <w:sz w:val="23"/>
          <w:szCs w:val="23"/>
          <w:shd w:val="clear" w:color="auto" w:fill="FFFFFF"/>
        </w:rPr>
        <w:t>Как помочь ребенку успешно сдать выпускные экзамены 15.01.2022</w:t>
      </w:r>
    </w:p>
    <w:p w:rsidR="00C268D0" w:rsidRPr="008954D6" w:rsidRDefault="00C268D0" w:rsidP="00C268D0">
      <w:pPr>
        <w:numPr>
          <w:ilvl w:val="0"/>
          <w:numId w:val="60"/>
        </w:numPr>
        <w:spacing w:after="200" w:line="276" w:lineRule="auto"/>
        <w:contextualSpacing/>
        <w:rPr>
          <w:rFonts w:ascii="Times New Roman" w:eastAsia="Calibri" w:hAnsi="Times New Roman" w:cs="Times New Roman"/>
        </w:rPr>
      </w:pPr>
      <w:r w:rsidRPr="008954D6">
        <w:rPr>
          <w:rFonts w:ascii="Times New Roman" w:eastAsia="Calibri" w:hAnsi="Times New Roman" w:cs="Times New Roman"/>
          <w:color w:val="000000"/>
          <w:sz w:val="23"/>
          <w:szCs w:val="23"/>
          <w:shd w:val="clear" w:color="auto" w:fill="FFFFFF"/>
        </w:rPr>
        <w:t> Жизненный путь счастливого человека 12.03.2022</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Общешкольные родительские собрания.</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Лекторий «Воспитание толерантности у подростков»</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Заседания родительского комитета.</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Помощь семье в правильной профессиональной ориентации р</w:t>
      </w:r>
      <w:r>
        <w:rPr>
          <w:rFonts w:ascii="Times New Roman" w:eastAsia="Times New Roman" w:hAnsi="Times New Roman" w:cs="Times New Roman"/>
          <w:sz w:val="24"/>
          <w:szCs w:val="24"/>
          <w:lang w:eastAsia="ru-RU"/>
        </w:rPr>
        <w:t xml:space="preserve">ебенка (консультации </w:t>
      </w:r>
      <w:r w:rsidRPr="008954D6">
        <w:rPr>
          <w:rFonts w:ascii="Times New Roman" w:eastAsia="Times New Roman" w:hAnsi="Times New Roman" w:cs="Times New Roman"/>
          <w:sz w:val="24"/>
          <w:szCs w:val="24"/>
          <w:lang w:eastAsia="ru-RU"/>
        </w:rPr>
        <w:t>педагогов)</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Совместная деятельность родителей и учащихся (проектная деятельность, походы и т.п.)</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Индивидуальные беседы, консультации.</w:t>
      </w:r>
    </w:p>
    <w:p w:rsidR="00C268D0" w:rsidRPr="008954D6" w:rsidRDefault="00C268D0" w:rsidP="00C268D0">
      <w:pPr>
        <w:spacing w:after="0" w:line="276" w:lineRule="auto"/>
        <w:rPr>
          <w:rFonts w:ascii="Times New Roman" w:eastAsia="Times New Roman" w:hAnsi="Times New Roman" w:cs="Times New Roman"/>
          <w:sz w:val="24"/>
          <w:szCs w:val="24"/>
          <w:lang w:eastAsia="ru-RU"/>
        </w:rPr>
      </w:pPr>
      <w:r w:rsidRPr="008954D6">
        <w:rPr>
          <w:rFonts w:ascii="Times New Roman" w:eastAsia="Times New Roman" w:hAnsi="Times New Roman" w:cs="Times New Roman"/>
          <w:sz w:val="24"/>
          <w:szCs w:val="24"/>
          <w:lang w:eastAsia="ru-RU"/>
        </w:rPr>
        <w:t>Вечер «Когда уйдем со школьного двора»</w:t>
      </w:r>
    </w:p>
    <w:p w:rsidR="009B750C" w:rsidRPr="00D73C4D" w:rsidRDefault="00C268D0" w:rsidP="00C268D0">
      <w:pPr>
        <w:spacing w:after="0" w:line="276" w:lineRule="auto"/>
        <w:rPr>
          <w:rFonts w:ascii="Times New Roman" w:eastAsia="Times New Roman" w:hAnsi="Times New Roman" w:cs="Times New Roman"/>
          <w:b/>
          <w:i/>
          <w:sz w:val="24"/>
          <w:szCs w:val="24"/>
          <w:lang w:eastAsia="ru-RU"/>
        </w:rPr>
      </w:pPr>
      <w:r w:rsidRPr="008954D6">
        <w:rPr>
          <w:rFonts w:ascii="Times New Roman" w:eastAsia="Times New Roman" w:hAnsi="Times New Roman" w:cs="Times New Roman"/>
          <w:sz w:val="24"/>
          <w:szCs w:val="24"/>
          <w:lang w:eastAsia="ru-RU"/>
        </w:rPr>
        <w:t>Организация праздников «Последний звонок», «Выпускной вечер»</w:t>
      </w:r>
    </w:p>
    <w:p w:rsidR="009B750C" w:rsidRPr="00D73C4D" w:rsidRDefault="008954D6"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Модуль «Интелле</w:t>
      </w:r>
      <w:r w:rsidR="009B750C" w:rsidRPr="00D73C4D">
        <w:rPr>
          <w:rFonts w:ascii="Times New Roman" w:eastAsia="Times New Roman" w:hAnsi="Times New Roman" w:cs="Times New Roman"/>
          <w:b/>
          <w:i/>
          <w:sz w:val="24"/>
          <w:szCs w:val="24"/>
          <w:u w:val="single"/>
          <w:lang w:eastAsia="ru-RU"/>
        </w:rPr>
        <w:t>кт»</w:t>
      </w:r>
    </w:p>
    <w:p w:rsidR="009B750C" w:rsidRPr="00D73C4D" w:rsidRDefault="009B750C" w:rsidP="00D73C4D">
      <w:pPr>
        <w:spacing w:after="0" w:line="276" w:lineRule="auto"/>
        <w:rPr>
          <w:rFonts w:ascii="Times New Roman" w:eastAsia="Times New Roman" w:hAnsi="Times New Roman" w:cs="Times New Roman"/>
          <w:b/>
          <w:i/>
          <w:sz w:val="24"/>
          <w:szCs w:val="24"/>
          <w:u w:val="single"/>
          <w:lang w:eastAsia="ru-RU"/>
        </w:rPr>
      </w:pPr>
      <w:r w:rsidRPr="00D73C4D">
        <w:rPr>
          <w:rFonts w:ascii="Times New Roman" w:eastAsia="Times New Roman" w:hAnsi="Times New Roman" w:cs="Times New Roman"/>
          <w:b/>
          <w:i/>
          <w:sz w:val="24"/>
          <w:szCs w:val="24"/>
          <w:u w:val="single"/>
          <w:lang w:eastAsia="ru-RU"/>
        </w:rPr>
        <w:t>Цель:</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Создать условия для раскрытия интеллектуальных, умственных способностей каждого ученика в меру его возможностей,  обеспечение развития познавательной активности учащихся.</w:t>
      </w:r>
    </w:p>
    <w:p w:rsidR="009B750C" w:rsidRPr="00D73C4D" w:rsidRDefault="009B750C" w:rsidP="00D73C4D">
      <w:pPr>
        <w:spacing w:after="0" w:line="276" w:lineRule="auto"/>
        <w:rPr>
          <w:rFonts w:ascii="Times New Roman" w:eastAsia="Times New Roman" w:hAnsi="Times New Roman" w:cs="Times New Roman"/>
          <w:b/>
          <w:i/>
          <w:sz w:val="24"/>
          <w:szCs w:val="24"/>
          <w:u w:val="single"/>
          <w:lang w:eastAsia="ru-RU"/>
        </w:rPr>
      </w:pPr>
      <w:r w:rsidRPr="00D73C4D">
        <w:rPr>
          <w:rFonts w:ascii="Times New Roman" w:eastAsia="Times New Roman" w:hAnsi="Times New Roman" w:cs="Times New Roman"/>
          <w:b/>
          <w:i/>
          <w:sz w:val="24"/>
          <w:szCs w:val="24"/>
          <w:u w:val="single"/>
          <w:lang w:eastAsia="ru-RU"/>
        </w:rPr>
        <w:t>Задачи:</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Создание ситуации успеха в учебе.</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Научить </w:t>
      </w:r>
      <w:proofErr w:type="gramStart"/>
      <w:r w:rsidRPr="00D73C4D">
        <w:rPr>
          <w:rFonts w:ascii="Times New Roman" w:eastAsia="Times New Roman" w:hAnsi="Times New Roman" w:cs="Times New Roman"/>
          <w:sz w:val="24"/>
          <w:szCs w:val="24"/>
          <w:lang w:eastAsia="ru-RU"/>
        </w:rPr>
        <w:t>самостоятельно</w:t>
      </w:r>
      <w:proofErr w:type="gramEnd"/>
      <w:r w:rsidRPr="00D73C4D">
        <w:rPr>
          <w:rFonts w:ascii="Times New Roman" w:eastAsia="Times New Roman" w:hAnsi="Times New Roman" w:cs="Times New Roman"/>
          <w:sz w:val="24"/>
          <w:szCs w:val="24"/>
          <w:lang w:eastAsia="ru-RU"/>
        </w:rPr>
        <w:t xml:space="preserve"> получать знания, используя различные технические средства.</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Обеспечить переход на более качественный уровень усвоения знаний.</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Формирование внутренней потребности и готовности к получению полноценного образования и дальнейшего самоопределения.</w:t>
      </w:r>
    </w:p>
    <w:p w:rsidR="00C268D0" w:rsidRPr="00D73C4D" w:rsidRDefault="009B750C" w:rsidP="00C268D0">
      <w:pPr>
        <w:spacing w:after="0" w:line="276" w:lineRule="auto"/>
        <w:rPr>
          <w:rFonts w:ascii="Times New Roman" w:eastAsia="Times New Roman" w:hAnsi="Times New Roman" w:cs="Times New Roman"/>
          <w:sz w:val="24"/>
          <w:szCs w:val="24"/>
          <w:lang w:eastAsia="ru-RU"/>
        </w:rPr>
      </w:pPr>
      <w:proofErr w:type="spellStart"/>
      <w:r w:rsidRPr="00D73C4D">
        <w:rPr>
          <w:rFonts w:ascii="Times New Roman" w:eastAsia="Times New Roman" w:hAnsi="Times New Roman" w:cs="Times New Roman"/>
          <w:b/>
          <w:i/>
          <w:sz w:val="24"/>
          <w:szCs w:val="24"/>
          <w:lang w:eastAsia="ru-RU"/>
        </w:rPr>
        <w:t>М</w:t>
      </w:r>
      <w:r w:rsidR="00C268D0" w:rsidRPr="00D73C4D">
        <w:rPr>
          <w:rFonts w:ascii="Times New Roman" w:eastAsia="Times New Roman" w:hAnsi="Times New Roman" w:cs="Times New Roman"/>
          <w:sz w:val="24"/>
          <w:szCs w:val="24"/>
          <w:lang w:eastAsia="ru-RU"/>
        </w:rPr>
        <w:t>Классный</w:t>
      </w:r>
      <w:proofErr w:type="spellEnd"/>
      <w:r w:rsidR="00C268D0" w:rsidRPr="00D73C4D">
        <w:rPr>
          <w:rFonts w:ascii="Times New Roman" w:eastAsia="Times New Roman" w:hAnsi="Times New Roman" w:cs="Times New Roman"/>
          <w:sz w:val="24"/>
          <w:szCs w:val="24"/>
          <w:lang w:eastAsia="ru-RU"/>
        </w:rPr>
        <w:t xml:space="preserve"> час «Образование – путь к успеху»</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Викторина «Читать – это не модно?»</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Участие в НПК, олимпиадах</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Предметные недели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День самоуправления.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Ток – шоу «Ученому и книги в руки» (о получении высшего образования).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День самоуправления.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Психологический тренинг «Экзамены – это не страшно!»</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Устный журнал «ЕГЭ. Как готовиться к экзамену»</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Мониторинг знаний.</w:t>
      </w:r>
    </w:p>
    <w:p w:rsidR="00C04193"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Предметные недели, участие в НПК,</w:t>
      </w:r>
      <w:r>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t>олимпиады</w:t>
      </w:r>
    </w:p>
    <w:p w:rsidR="009B750C" w:rsidRPr="00D73C4D" w:rsidRDefault="00C04193" w:rsidP="00C268D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w:t>
      </w:r>
      <w:r w:rsidR="009B750C" w:rsidRPr="00D73C4D">
        <w:rPr>
          <w:rFonts w:ascii="Times New Roman" w:eastAsia="Times New Roman" w:hAnsi="Times New Roman" w:cs="Times New Roman"/>
          <w:b/>
          <w:i/>
          <w:sz w:val="24"/>
          <w:szCs w:val="24"/>
          <w:lang w:eastAsia="ru-RU"/>
        </w:rPr>
        <w:t>ероприятия по реализации данного направления работы</w:t>
      </w:r>
    </w:p>
    <w:p w:rsidR="009B750C" w:rsidRPr="00D73C4D" w:rsidRDefault="00C268D0"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Модуль</w:t>
      </w:r>
      <w:r w:rsidR="009B750C" w:rsidRPr="00D73C4D">
        <w:rPr>
          <w:rFonts w:ascii="Times New Roman" w:eastAsia="Times New Roman" w:hAnsi="Times New Roman" w:cs="Times New Roman"/>
          <w:b/>
          <w:i/>
          <w:sz w:val="24"/>
          <w:szCs w:val="24"/>
          <w:u w:val="single"/>
          <w:lang w:eastAsia="ru-RU"/>
        </w:rPr>
        <w:t xml:space="preserve"> «Нравственность»</w:t>
      </w:r>
    </w:p>
    <w:p w:rsidR="009B750C" w:rsidRPr="00D73C4D" w:rsidRDefault="009B750C" w:rsidP="00C268D0">
      <w:pPr>
        <w:spacing w:after="0" w:line="276" w:lineRule="auto"/>
        <w:ind w:firstLine="708"/>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spacing w:val="-3"/>
          <w:sz w:val="24"/>
          <w:szCs w:val="24"/>
          <w:lang w:eastAsia="ru-RU"/>
        </w:rPr>
        <w:t>Осмысление целей и смысла своей жизни.</w:t>
      </w:r>
      <w:r w:rsidRPr="00D73C4D">
        <w:rPr>
          <w:rFonts w:ascii="Times New Roman" w:eastAsia="Times New Roman" w:hAnsi="Times New Roman" w:cs="Times New Roman"/>
          <w:sz w:val="24"/>
          <w:szCs w:val="24"/>
          <w:lang w:eastAsia="ru-RU"/>
        </w:rPr>
        <w:t xml:space="preserve"> Усвоение ценностей «отечество», «культура», «любовь», «творчество», </w:t>
      </w:r>
      <w:r w:rsidRPr="00D73C4D">
        <w:rPr>
          <w:rFonts w:ascii="Times New Roman" w:eastAsia="Times New Roman" w:hAnsi="Times New Roman" w:cs="Times New Roman"/>
          <w:spacing w:val="-4"/>
          <w:sz w:val="24"/>
          <w:szCs w:val="24"/>
          <w:lang w:eastAsia="ru-RU"/>
        </w:rPr>
        <w:t>«</w:t>
      </w:r>
      <w:proofErr w:type="spellStart"/>
      <w:r w:rsidRPr="00D73C4D">
        <w:rPr>
          <w:rFonts w:ascii="Times New Roman" w:eastAsia="Times New Roman" w:hAnsi="Times New Roman" w:cs="Times New Roman"/>
          <w:spacing w:val="-4"/>
          <w:sz w:val="24"/>
          <w:szCs w:val="24"/>
          <w:lang w:eastAsia="ru-RU"/>
        </w:rPr>
        <w:t>самоактуализация</w:t>
      </w:r>
      <w:proofErr w:type="spellEnd"/>
      <w:r w:rsidRPr="00D73C4D">
        <w:rPr>
          <w:rFonts w:ascii="Times New Roman" w:eastAsia="Times New Roman" w:hAnsi="Times New Roman" w:cs="Times New Roman"/>
          <w:spacing w:val="-4"/>
          <w:sz w:val="24"/>
          <w:szCs w:val="24"/>
          <w:lang w:eastAsia="ru-RU"/>
        </w:rPr>
        <w:t>», «</w:t>
      </w:r>
      <w:proofErr w:type="spellStart"/>
      <w:r w:rsidRPr="00D73C4D">
        <w:rPr>
          <w:rFonts w:ascii="Times New Roman" w:eastAsia="Times New Roman" w:hAnsi="Times New Roman" w:cs="Times New Roman"/>
          <w:spacing w:val="-4"/>
          <w:sz w:val="24"/>
          <w:szCs w:val="24"/>
          <w:lang w:eastAsia="ru-RU"/>
        </w:rPr>
        <w:t>субъектность</w:t>
      </w:r>
      <w:proofErr w:type="spellEnd"/>
      <w:r w:rsidRPr="00D73C4D">
        <w:rPr>
          <w:rFonts w:ascii="Times New Roman" w:eastAsia="Times New Roman" w:hAnsi="Times New Roman" w:cs="Times New Roman"/>
          <w:spacing w:val="-4"/>
          <w:sz w:val="24"/>
          <w:szCs w:val="24"/>
          <w:lang w:eastAsia="ru-RU"/>
        </w:rPr>
        <w:t xml:space="preserve">». Наличие чувства гордости за принадлежность к своей </w:t>
      </w:r>
      <w:r w:rsidRPr="00D73C4D">
        <w:rPr>
          <w:rFonts w:ascii="Times New Roman" w:eastAsia="Times New Roman" w:hAnsi="Times New Roman" w:cs="Times New Roman"/>
          <w:spacing w:val="-5"/>
          <w:sz w:val="24"/>
          <w:szCs w:val="24"/>
          <w:lang w:eastAsia="ru-RU"/>
        </w:rPr>
        <w:t xml:space="preserve">нации, за свою Родину. Знание и понимание основных положений Конституции Российской </w:t>
      </w:r>
      <w:r w:rsidRPr="00D73C4D">
        <w:rPr>
          <w:rFonts w:ascii="Times New Roman" w:eastAsia="Times New Roman" w:hAnsi="Times New Roman" w:cs="Times New Roman"/>
          <w:sz w:val="24"/>
          <w:szCs w:val="24"/>
          <w:lang w:eastAsia="ru-RU"/>
        </w:rPr>
        <w:t>Федерации.</w:t>
      </w:r>
    </w:p>
    <w:p w:rsidR="009B750C" w:rsidRPr="00D73C4D" w:rsidRDefault="009B750C" w:rsidP="00C268D0">
      <w:pPr>
        <w:spacing w:after="0" w:line="276" w:lineRule="auto"/>
        <w:jc w:val="both"/>
        <w:rPr>
          <w:rFonts w:ascii="Times New Roman" w:eastAsia="Times New Roman" w:hAnsi="Times New Roman" w:cs="Times New Roman"/>
          <w:spacing w:val="-3"/>
          <w:sz w:val="24"/>
          <w:szCs w:val="24"/>
          <w:lang w:eastAsia="ru-RU"/>
        </w:rPr>
      </w:pPr>
      <w:r w:rsidRPr="00D73C4D">
        <w:rPr>
          <w:rFonts w:ascii="Times New Roman" w:eastAsia="Times New Roman" w:hAnsi="Times New Roman" w:cs="Times New Roman"/>
          <w:spacing w:val="-4"/>
          <w:sz w:val="24"/>
          <w:szCs w:val="24"/>
          <w:lang w:eastAsia="ru-RU"/>
        </w:rPr>
        <w:t xml:space="preserve">Понимание сущности нравственных качеств и черт характера окружающих людей, </w:t>
      </w:r>
      <w:r w:rsidRPr="00D73C4D">
        <w:rPr>
          <w:rFonts w:ascii="Times New Roman" w:eastAsia="Times New Roman" w:hAnsi="Times New Roman" w:cs="Times New Roman"/>
          <w:spacing w:val="-5"/>
          <w:sz w:val="24"/>
          <w:szCs w:val="24"/>
          <w:lang w:eastAsia="ru-RU"/>
        </w:rPr>
        <w:t xml:space="preserve">толерантность в их восприятии, проявление в отношениях с ними таких качеств, как доброта, </w:t>
      </w:r>
      <w:r w:rsidRPr="00D73C4D">
        <w:rPr>
          <w:rFonts w:ascii="Times New Roman" w:eastAsia="Times New Roman" w:hAnsi="Times New Roman" w:cs="Times New Roman"/>
          <w:sz w:val="24"/>
          <w:szCs w:val="24"/>
          <w:lang w:eastAsia="ru-RU"/>
        </w:rPr>
        <w:t xml:space="preserve">честность, порядочность, вежливость. Адекватная оценка своих реальных и потенциальных возможностей, уверенность в себе, готовность к профессиональному самоопределению, самоутверждению и самореализации во взрослой жизни. Активность в общешкольных и классных делах, в работе с младшими школьниками. </w:t>
      </w:r>
      <w:r w:rsidRPr="00D73C4D">
        <w:rPr>
          <w:rFonts w:ascii="Times New Roman" w:eastAsia="Times New Roman" w:hAnsi="Times New Roman" w:cs="Times New Roman"/>
          <w:spacing w:val="-3"/>
          <w:sz w:val="24"/>
          <w:szCs w:val="24"/>
          <w:lang w:eastAsia="ru-RU"/>
        </w:rPr>
        <w:t xml:space="preserve">Наличие высоких достижений в одном или нескольких видах деятельности. </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Цель работы</w:t>
      </w:r>
      <w:r w:rsidRPr="00D73C4D">
        <w:rPr>
          <w:rFonts w:ascii="Times New Roman" w:eastAsia="Times New Roman" w:hAnsi="Times New Roman" w:cs="Times New Roman"/>
          <w:sz w:val="24"/>
          <w:szCs w:val="24"/>
          <w:lang w:eastAsia="ru-RU"/>
        </w:rPr>
        <w:t xml:space="preserve"> в этом направлении: оказание помощи учащимся осознать нравственные нормы и правила, ценности человеческой жизни.</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Классный час «О законах нравственности»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Дискуссия «Деньги и миф»</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Акция «Спешите делать добро»</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Устный журнал «Сто советов мудрости»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"Десять заповедей"- основа нравственности человечества</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Диагностика уровня развити</w:t>
      </w:r>
      <w:r>
        <w:rPr>
          <w:rFonts w:ascii="Times New Roman" w:eastAsia="Times New Roman" w:hAnsi="Times New Roman" w:cs="Times New Roman"/>
          <w:sz w:val="24"/>
          <w:szCs w:val="24"/>
          <w:lang w:eastAsia="ru-RU"/>
        </w:rPr>
        <w:t>я нравственных качеств личности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Классный час «Духовность – норма человеческой жизни»</w:t>
      </w:r>
    </w:p>
    <w:p w:rsidR="009B750C" w:rsidRPr="00D73C4D" w:rsidRDefault="00C268D0"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 xml:space="preserve">Модуль </w:t>
      </w:r>
      <w:r w:rsidR="009B750C" w:rsidRPr="00D73C4D">
        <w:rPr>
          <w:rFonts w:ascii="Times New Roman" w:eastAsia="Times New Roman" w:hAnsi="Times New Roman" w:cs="Times New Roman"/>
          <w:b/>
          <w:i/>
          <w:sz w:val="24"/>
          <w:szCs w:val="24"/>
          <w:u w:val="single"/>
          <w:lang w:eastAsia="ru-RU"/>
        </w:rPr>
        <w:t>«Здоровье»</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Здоровье</w:t>
      </w:r>
      <w:r w:rsidRPr="00D73C4D">
        <w:rPr>
          <w:rFonts w:ascii="Times New Roman" w:eastAsia="Times New Roman" w:hAnsi="Times New Roman" w:cs="Times New Roman"/>
          <w:sz w:val="24"/>
          <w:szCs w:val="24"/>
          <w:lang w:eastAsia="ru-RU"/>
        </w:rPr>
        <w:t xml:space="preserve"> – это одна из важнейших жизненных ценностей человека, залог его благополучия и долголетия. В последние годы выявлены негативные изменения в физическом здоровье детей, в том числе из социально наиболее благополучных семей. Установлено, что при интенсификации учебного процесса, увеличении объема учебной нагрузки уже в первом классе у детей наблюдается не только отчетливый рост отклонений в нервно-психическом здоровье, но и нарушение зрения, заболевания органов пищеварения, нарушения осанки и стопы.</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Цель работы</w:t>
      </w:r>
      <w:r w:rsidRPr="00D73C4D">
        <w:rPr>
          <w:rFonts w:ascii="Times New Roman" w:eastAsia="Times New Roman" w:hAnsi="Times New Roman" w:cs="Times New Roman"/>
          <w:sz w:val="24"/>
          <w:szCs w:val="24"/>
          <w:lang w:eastAsia="ru-RU"/>
        </w:rPr>
        <w:t>: познакомить учащихся с важнейшими жизненными ценностями, убедить их в необходимости здорового образа жизни, показать глобальный  характер проблем курения, алкоголизма и наркомании, показать необходимость здорового образа жизни для профессионального и карьерного роста.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Предполагаемые результаты</w:t>
      </w:r>
      <w:r w:rsidRPr="00D73C4D">
        <w:rPr>
          <w:rFonts w:ascii="Times New Roman" w:eastAsia="Times New Roman" w:hAnsi="Times New Roman" w:cs="Times New Roman"/>
          <w:sz w:val="24"/>
          <w:szCs w:val="24"/>
          <w:lang w:eastAsia="ru-RU"/>
        </w:rPr>
        <w:t xml:space="preserve">: осознание учащимися необходимости вести </w:t>
      </w:r>
      <w:r w:rsidR="00FA1965" w:rsidRPr="00D73C4D">
        <w:rPr>
          <w:rFonts w:ascii="Times New Roman" w:eastAsia="Times New Roman" w:hAnsi="Times New Roman" w:cs="Times New Roman"/>
          <w:sz w:val="24"/>
          <w:szCs w:val="24"/>
          <w:lang w:eastAsia="ru-RU"/>
        </w:rPr>
        <w:t>Охрана жизни и здоровья</w:t>
      </w:r>
      <w:r w:rsidRPr="00D73C4D">
        <w:rPr>
          <w:rFonts w:ascii="Times New Roman" w:eastAsia="Times New Roman" w:hAnsi="Times New Roman" w:cs="Times New Roman"/>
          <w:sz w:val="24"/>
          <w:szCs w:val="24"/>
          <w:lang w:eastAsia="ru-RU"/>
        </w:rPr>
        <w:t>, отказ от вредных привычек, уважение выбора каждого человека.</w:t>
      </w:r>
    </w:p>
    <w:p w:rsidR="009B750C" w:rsidRPr="00D73C4D" w:rsidRDefault="009B750C" w:rsidP="00D73C4D">
      <w:pPr>
        <w:spacing w:after="0" w:line="276" w:lineRule="auto"/>
        <w:rPr>
          <w:rFonts w:ascii="Times New Roman" w:eastAsia="Times New Roman" w:hAnsi="Times New Roman" w:cs="Times New Roman"/>
          <w:b/>
          <w:i/>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Экологический праздник «День Земли»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Ситуативный практикум «Жизнь без вредных привычек»</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Конкурсная программа «Школа выживания».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Классный час «Аксиомы алкоголя»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Товарищеские встречи по пионерболу, волейболу, баскетболу.</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Диагностика по алкогольной и наркотической зависимости.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Для мальчиков (беседа фельдшера)</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Для девочек (беседа фельдшера)</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Трудовой десант «Территория чистоты»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Организация школьного праздника «День здоровья»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Организация школьного праздника «День здоровья»</w:t>
      </w:r>
    </w:p>
    <w:p w:rsidR="00C268D0" w:rsidRDefault="00C268D0"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lastRenderedPageBreak/>
        <w:t>Интерактивная беседа «Есть</w:t>
      </w:r>
      <w:r>
        <w:rPr>
          <w:rFonts w:ascii="Times New Roman" w:eastAsia="Times New Roman" w:hAnsi="Times New Roman" w:cs="Times New Roman"/>
          <w:sz w:val="24"/>
          <w:szCs w:val="24"/>
          <w:lang w:eastAsia="ru-RU"/>
        </w:rPr>
        <w:t xml:space="preserve"> ли будущее у российской семьи?»</w:t>
      </w:r>
    </w:p>
    <w:p w:rsidR="009B750C" w:rsidRPr="00D73C4D" w:rsidRDefault="00C268D0"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 xml:space="preserve">Модуль </w:t>
      </w:r>
      <w:r w:rsidR="009B750C" w:rsidRPr="00D73C4D">
        <w:rPr>
          <w:rFonts w:ascii="Times New Roman" w:eastAsia="Times New Roman" w:hAnsi="Times New Roman" w:cs="Times New Roman"/>
          <w:b/>
          <w:i/>
          <w:sz w:val="24"/>
          <w:szCs w:val="24"/>
          <w:u w:val="single"/>
          <w:lang w:eastAsia="ru-RU"/>
        </w:rPr>
        <w:t>«Я - гражданин»</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 xml:space="preserve">     Воспитание гражданина страны</w:t>
      </w:r>
      <w:r w:rsidRPr="00D73C4D">
        <w:rPr>
          <w:rFonts w:ascii="Times New Roman" w:eastAsia="Times New Roman" w:hAnsi="Times New Roman" w:cs="Times New Roman"/>
          <w:sz w:val="24"/>
          <w:szCs w:val="24"/>
          <w:lang w:eastAsia="ru-RU"/>
        </w:rPr>
        <w:t xml:space="preserve"> – одно из главных условий национального возрождения. Гражданин – это человек, любящий Родину, умеющий реагировать на изменения в обществе, защищать свое человеческое право. Важно воспитать деятельного гражданина своей Родины, а не стороннего наблюдателя, формируя гражданина, мы, прежде всего, должны видеть в нем человека, индивидуальность, личность, обладающую единством духовно-нравственного и правового долга.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Цель работы</w:t>
      </w:r>
      <w:r w:rsidRPr="00D73C4D">
        <w:rPr>
          <w:rFonts w:ascii="Times New Roman" w:eastAsia="Times New Roman" w:hAnsi="Times New Roman" w:cs="Times New Roman"/>
          <w:sz w:val="24"/>
          <w:szCs w:val="24"/>
          <w:lang w:eastAsia="ru-RU"/>
        </w:rPr>
        <w:t>: формирование у учащихся соответствующих знаний о правах и свободах человека в обществе и отношений между личностью и государством, требующих осознанного выбора поведения и ответственности за него, воспитание чувства патриотизма, толерантности, гуманизма.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Предполагаемый результат деятельности</w:t>
      </w:r>
      <w:r w:rsidRPr="00D73C4D">
        <w:rPr>
          <w:rFonts w:ascii="Times New Roman" w:eastAsia="Times New Roman" w:hAnsi="Times New Roman" w:cs="Times New Roman"/>
          <w:sz w:val="24"/>
          <w:szCs w:val="24"/>
          <w:lang w:eastAsia="ru-RU"/>
        </w:rPr>
        <w:t>: высокий уровень самосознания, самодисциплина, уважение человеческого достоинства; формирование профессионально-нравственных каче</w:t>
      </w:r>
      <w:proofErr w:type="gramStart"/>
      <w:r w:rsidRPr="00D73C4D">
        <w:rPr>
          <w:rFonts w:ascii="Times New Roman" w:eastAsia="Times New Roman" w:hAnsi="Times New Roman" w:cs="Times New Roman"/>
          <w:sz w:val="24"/>
          <w:szCs w:val="24"/>
          <w:lang w:eastAsia="ru-RU"/>
        </w:rPr>
        <w:t>ств гр</w:t>
      </w:r>
      <w:proofErr w:type="gramEnd"/>
      <w:r w:rsidRPr="00D73C4D">
        <w:rPr>
          <w:rFonts w:ascii="Times New Roman" w:eastAsia="Times New Roman" w:hAnsi="Times New Roman" w:cs="Times New Roman"/>
          <w:sz w:val="24"/>
          <w:szCs w:val="24"/>
          <w:lang w:eastAsia="ru-RU"/>
        </w:rPr>
        <w:t>ажданина.</w:t>
      </w:r>
    </w:p>
    <w:p w:rsidR="009B750C" w:rsidRPr="00D73C4D" w:rsidRDefault="009B750C"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Классный час «Честь имею</w:t>
      </w:r>
      <w:r>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t>Изменения в уставе РФ о несении воинской службы»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Устный журнал «Дни воинской славы»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Беседа – диалог «Безобидны ли современные молодежные течения и увлечения»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КТД </w:t>
      </w:r>
      <w:r w:rsidRPr="00D73C4D">
        <w:rPr>
          <w:rFonts w:ascii="Times New Roman" w:eastAsia="Times New Roman" w:hAnsi="Times New Roman" w:cs="Times New Roman"/>
          <w:sz w:val="24"/>
          <w:szCs w:val="24"/>
          <w:lang w:eastAsia="ru-RU"/>
        </w:rPr>
        <w:t>«Вахта Памяти»</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Встречи с участниками </w:t>
      </w:r>
      <w:proofErr w:type="gramStart"/>
      <w:r w:rsidRPr="00D73C4D">
        <w:rPr>
          <w:rFonts w:ascii="Times New Roman" w:eastAsia="Times New Roman" w:hAnsi="Times New Roman" w:cs="Times New Roman"/>
          <w:sz w:val="24"/>
          <w:szCs w:val="24"/>
          <w:lang w:eastAsia="ru-RU"/>
        </w:rPr>
        <w:t>локальных</w:t>
      </w:r>
      <w:proofErr w:type="gramEnd"/>
      <w:r w:rsidRPr="00D73C4D">
        <w:rPr>
          <w:rFonts w:ascii="Times New Roman" w:eastAsia="Times New Roman" w:hAnsi="Times New Roman" w:cs="Times New Roman"/>
          <w:sz w:val="24"/>
          <w:szCs w:val="24"/>
          <w:lang w:eastAsia="ru-RU"/>
        </w:rPr>
        <w:t xml:space="preserve"> воин.</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Анкета «Анализ воспитания гражданских и патриотических чувств учащихся»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Анкета «Анализ воспитания гражданских и патриотических чувств учащихся»</w:t>
      </w:r>
    </w:p>
    <w:p w:rsidR="009B750C" w:rsidRPr="00D73C4D" w:rsidRDefault="00C268D0"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 xml:space="preserve">Модуль </w:t>
      </w:r>
      <w:r w:rsidR="009B750C" w:rsidRPr="00D73C4D">
        <w:rPr>
          <w:rFonts w:ascii="Times New Roman" w:eastAsia="Times New Roman" w:hAnsi="Times New Roman" w:cs="Times New Roman"/>
          <w:b/>
          <w:i/>
          <w:sz w:val="24"/>
          <w:szCs w:val="24"/>
          <w:u w:val="single"/>
          <w:lang w:eastAsia="ru-RU"/>
        </w:rPr>
        <w:t>«Профессиональное  самоопределение»</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Целенаправленная</w:t>
      </w:r>
      <w:r w:rsidRPr="00D73C4D">
        <w:rPr>
          <w:rFonts w:ascii="Times New Roman" w:eastAsia="Times New Roman" w:hAnsi="Times New Roman" w:cs="Times New Roman"/>
          <w:sz w:val="24"/>
          <w:szCs w:val="24"/>
          <w:lang w:eastAsia="ru-RU"/>
        </w:rPr>
        <w:t xml:space="preserve"> организация трудовой и </w:t>
      </w:r>
      <w:proofErr w:type="spellStart"/>
      <w:r w:rsidRPr="00D73C4D">
        <w:rPr>
          <w:rFonts w:ascii="Times New Roman" w:eastAsia="Times New Roman" w:hAnsi="Times New Roman" w:cs="Times New Roman"/>
          <w:sz w:val="24"/>
          <w:szCs w:val="24"/>
          <w:lang w:eastAsia="ru-RU"/>
        </w:rPr>
        <w:t>профориентационной</w:t>
      </w:r>
      <w:proofErr w:type="spellEnd"/>
      <w:r w:rsidRPr="00D73C4D">
        <w:rPr>
          <w:rFonts w:ascii="Times New Roman" w:eastAsia="Times New Roman" w:hAnsi="Times New Roman" w:cs="Times New Roman"/>
          <w:sz w:val="24"/>
          <w:szCs w:val="24"/>
          <w:lang w:eastAsia="ru-RU"/>
        </w:rPr>
        <w:t xml:space="preserve"> деятельности  осуществляется по следующим направлениям:</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Развитие работоспособности и укрепление здоровья выпускников школ.    </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Формирование мотивов труда.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Ознакомление со спецификой профессиональной деятельности и новыми формами организации труда в условиях рыночных отношений и конкуренции кадров.</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Развитие культуры труда.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Цель работы</w:t>
      </w:r>
      <w:r w:rsidRPr="00D73C4D">
        <w:rPr>
          <w:rFonts w:ascii="Times New Roman" w:eastAsia="Times New Roman" w:hAnsi="Times New Roman" w:cs="Times New Roman"/>
          <w:sz w:val="24"/>
          <w:szCs w:val="24"/>
          <w:lang w:eastAsia="ru-RU"/>
        </w:rPr>
        <w:t>: оказание помощи учащимся в профессиональном самоопределении, развитие потребности в образовании и самообразовании.</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Предполагаемый результат</w:t>
      </w:r>
      <w:r w:rsidRPr="00D73C4D">
        <w:rPr>
          <w:rFonts w:ascii="Times New Roman" w:eastAsia="Times New Roman" w:hAnsi="Times New Roman" w:cs="Times New Roman"/>
          <w:sz w:val="24"/>
          <w:szCs w:val="24"/>
          <w:lang w:eastAsia="ru-RU"/>
        </w:rPr>
        <w:t>:</w:t>
      </w:r>
      <w:r w:rsidRPr="00D73C4D">
        <w:rPr>
          <w:rFonts w:ascii="Times New Roman" w:eastAsia="Times New Roman" w:hAnsi="Times New Roman" w:cs="Times New Roman"/>
          <w:spacing w:val="-2"/>
          <w:sz w:val="24"/>
          <w:szCs w:val="24"/>
          <w:lang w:eastAsia="ru-RU"/>
        </w:rPr>
        <w:t xml:space="preserve"> формирование адекватных профессиональных притязаний, </w:t>
      </w:r>
      <w:r w:rsidRPr="00D73C4D">
        <w:rPr>
          <w:rFonts w:ascii="Times New Roman" w:eastAsia="Times New Roman" w:hAnsi="Times New Roman" w:cs="Times New Roman"/>
          <w:spacing w:val="1"/>
          <w:sz w:val="24"/>
          <w:szCs w:val="24"/>
          <w:lang w:eastAsia="ru-RU"/>
        </w:rPr>
        <w:t xml:space="preserve">определение сферы самоутверждения учащихся, на основе формирования понятий </w:t>
      </w:r>
      <w:r w:rsidRPr="00D73C4D">
        <w:rPr>
          <w:rFonts w:ascii="Times New Roman" w:eastAsia="Times New Roman" w:hAnsi="Times New Roman" w:cs="Times New Roman"/>
          <w:spacing w:val="-2"/>
          <w:sz w:val="24"/>
          <w:szCs w:val="24"/>
          <w:lang w:eastAsia="ru-RU"/>
        </w:rPr>
        <w:t>«смысл жизни», «идеал», «счастье».</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Делова игра «Калейдоскоп профессий»</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Выбор и работа органов самоуправления.</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Выбор и посещение элективных курсов.</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Классный час «Особенности трудоустройства несовершеннолетних»</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Анкета «Мотивы выбора профессии»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Встречи с интересными людьми.</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Построение профессионально личностных планов - практическое занятие</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Профессиональная деятельность и социальный статус человека.</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Анкета «Готовность школьников к выбору профессий» </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Прогноз рынка труда на ближайшие годы</w:t>
      </w:r>
    </w:p>
    <w:p w:rsidR="00C268D0"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Посещение элективных курсов</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lastRenderedPageBreak/>
        <w:t>Информационно – правовой практикум «Как избежать конфликтных ситуаций в начале трудовой деятельности»</w:t>
      </w:r>
    </w:p>
    <w:p w:rsidR="009B750C" w:rsidRPr="00D73C4D" w:rsidRDefault="00C268D0" w:rsidP="00D73C4D">
      <w:pPr>
        <w:spacing w:after="0" w:line="276" w:lineRule="auto"/>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Модуль</w:t>
      </w:r>
      <w:r w:rsidR="009B750C" w:rsidRPr="00D73C4D">
        <w:rPr>
          <w:rFonts w:ascii="Times New Roman" w:eastAsia="Times New Roman" w:hAnsi="Times New Roman" w:cs="Times New Roman"/>
          <w:b/>
          <w:i/>
          <w:sz w:val="24"/>
          <w:szCs w:val="24"/>
          <w:u w:val="single"/>
          <w:lang w:eastAsia="ru-RU"/>
        </w:rPr>
        <w:t xml:space="preserve"> «Общение  и досуг»</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Досуговая деятельность</w:t>
      </w:r>
      <w:r w:rsidRPr="00D73C4D">
        <w:rPr>
          <w:rFonts w:ascii="Times New Roman" w:eastAsia="Times New Roman" w:hAnsi="Times New Roman" w:cs="Times New Roman"/>
          <w:sz w:val="24"/>
          <w:szCs w:val="24"/>
          <w:lang w:eastAsia="ru-RU"/>
        </w:rPr>
        <w:t xml:space="preserve">  - необходимый спутник обучения в школе. Внеклассные мероприятия нередко запоминаются больше, чем уроки. Отдых, шутки, веселье, совместные праздники, походы, экскурсии позволяют снять напряжение после учебного дня, дети становятся более раскрепощенными, активными. Именно на таких мероприятиях происходит сплочение коллектива, укрепляется дружба. Дети становятся более коммуникабельными.</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Цель работы</w:t>
      </w:r>
      <w:r w:rsidRPr="00D73C4D">
        <w:rPr>
          <w:rFonts w:ascii="Times New Roman" w:eastAsia="Times New Roman" w:hAnsi="Times New Roman" w:cs="Times New Roman"/>
          <w:sz w:val="24"/>
          <w:szCs w:val="24"/>
          <w:lang w:eastAsia="ru-RU"/>
        </w:rPr>
        <w:t>: Создание благоприятного воспитательного фона, развитие творческой деятельности, коммуникативных способностей учащихся, воспитание добрых, искренних отношений. Способствовать сплочению классного коллектива.</w:t>
      </w:r>
    </w:p>
    <w:p w:rsidR="009B750C" w:rsidRPr="00D73C4D" w:rsidRDefault="009B750C" w:rsidP="00C268D0">
      <w:pPr>
        <w:spacing w:after="0" w:line="276" w:lineRule="auto"/>
        <w:jc w:val="both"/>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Предполагаемые результаты</w:t>
      </w:r>
      <w:r w:rsidRPr="00D73C4D">
        <w:rPr>
          <w:rFonts w:ascii="Times New Roman" w:eastAsia="Times New Roman" w:hAnsi="Times New Roman" w:cs="Times New Roman"/>
          <w:sz w:val="24"/>
          <w:szCs w:val="24"/>
          <w:lang w:eastAsia="ru-RU"/>
        </w:rPr>
        <w:t>: сплочение классного коллектива, развитие коммуникативных качеств и толерантности, осознание учащимися необходимости доброго отношения друг к другу, понимание  ценности любви и дружбы.</w:t>
      </w:r>
    </w:p>
    <w:p w:rsidR="009B750C" w:rsidRPr="00D73C4D" w:rsidRDefault="009B750C"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i/>
          <w:sz w:val="24"/>
          <w:szCs w:val="24"/>
          <w:lang w:eastAsia="ru-RU"/>
        </w:rPr>
        <w:t>Мероприятия по реализации данного направления работы.</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proofErr w:type="spellStart"/>
      <w:r w:rsidRPr="00D73C4D">
        <w:rPr>
          <w:rFonts w:ascii="Times New Roman" w:eastAsia="Times New Roman" w:hAnsi="Times New Roman" w:cs="Times New Roman"/>
          <w:sz w:val="24"/>
          <w:szCs w:val="24"/>
          <w:lang w:eastAsia="ru-RU"/>
        </w:rPr>
        <w:t>Фотопрезентация</w:t>
      </w:r>
      <w:proofErr w:type="spellEnd"/>
      <w:r w:rsidRPr="00D73C4D">
        <w:rPr>
          <w:rFonts w:ascii="Times New Roman" w:eastAsia="Times New Roman" w:hAnsi="Times New Roman" w:cs="Times New Roman"/>
          <w:sz w:val="24"/>
          <w:szCs w:val="24"/>
          <w:lang w:eastAsia="ru-RU"/>
        </w:rPr>
        <w:t xml:space="preserve"> «Школьные годы чудесные»</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Защита проектов «Я и мой мир»</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Заседание круглого стола «Молодежные субкультуры: за и против»</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Шоу программа «Веселый девичник»</w:t>
      </w:r>
      <w:r>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t>(посвящен 8 Марта)</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Театрализованное новогоднее представление</w:t>
      </w:r>
    </w:p>
    <w:p w:rsidR="00C268D0" w:rsidRPr="00D73C4D" w:rsidRDefault="00C268D0" w:rsidP="00C268D0">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Диспут «Какая армия нам нужна»</w:t>
      </w:r>
      <w:r>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t>(Викторина – поздравление для юношей)</w:t>
      </w:r>
    </w:p>
    <w:p w:rsidR="00C268D0" w:rsidRDefault="00C268D0" w:rsidP="00C268D0">
      <w:pPr>
        <w:spacing w:after="0" w:line="276" w:lineRule="auto"/>
        <w:rPr>
          <w:rFonts w:ascii="Times New Roman" w:hAnsi="Times New Roman" w:cs="Times New Roman"/>
          <w:b/>
          <w:bCs/>
          <w:sz w:val="24"/>
          <w:szCs w:val="24"/>
        </w:rPr>
      </w:pPr>
      <w:r w:rsidRPr="00D73C4D">
        <w:rPr>
          <w:rFonts w:ascii="Times New Roman" w:eastAsia="Times New Roman" w:hAnsi="Times New Roman" w:cs="Times New Roman"/>
          <w:sz w:val="24"/>
          <w:szCs w:val="24"/>
          <w:lang w:eastAsia="ru-RU"/>
        </w:rPr>
        <w:t>«Детства последний звонок»</w:t>
      </w:r>
      <w:r>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t>(выпускной бал)</w:t>
      </w:r>
    </w:p>
    <w:p w:rsidR="00AE1D9B" w:rsidRPr="00D73C4D" w:rsidRDefault="00AE1D9B" w:rsidP="00C268D0">
      <w:pPr>
        <w:spacing w:after="0" w:line="276" w:lineRule="auto"/>
        <w:rPr>
          <w:rFonts w:ascii="Times New Roman" w:hAnsi="Times New Roman" w:cs="Times New Roman"/>
          <w:b/>
          <w:bCs/>
          <w:sz w:val="24"/>
          <w:szCs w:val="24"/>
        </w:rPr>
      </w:pPr>
      <w:r w:rsidRPr="00D73C4D">
        <w:rPr>
          <w:rStyle w:val="10"/>
          <w:rFonts w:ascii="Times New Roman" w:hAnsi="Times New Roman" w:cs="Times New Roman"/>
          <w:color w:val="auto"/>
          <w:sz w:val="24"/>
          <w:szCs w:val="24"/>
        </w:rPr>
        <w:t>ОЖИДАЕМЫЕ РЕЗУЛЬТАТЫ</w:t>
      </w:r>
    </w:p>
    <w:p w:rsidR="005211FF" w:rsidRPr="00D73C4D" w:rsidRDefault="005211FF" w:rsidP="00C268D0">
      <w:pPr>
        <w:pStyle w:val="a3"/>
        <w:spacing w:line="276" w:lineRule="auto"/>
        <w:ind w:firstLine="708"/>
        <w:rPr>
          <w:rFonts w:ascii="Times New Roman" w:hAnsi="Times New Roman" w:cs="Times New Roman"/>
          <w:sz w:val="24"/>
          <w:szCs w:val="24"/>
        </w:rPr>
      </w:pPr>
      <w:r w:rsidRPr="00D73C4D">
        <w:rPr>
          <w:rFonts w:ascii="Times New Roman" w:hAnsi="Times New Roman" w:cs="Times New Roman"/>
          <w:sz w:val="24"/>
          <w:szCs w:val="24"/>
        </w:rPr>
        <w:t xml:space="preserve">В результате реализации данной программы воспитания предполагается воспитать у </w:t>
      </w:r>
      <w:proofErr w:type="gramStart"/>
      <w:r w:rsidRPr="00D73C4D">
        <w:rPr>
          <w:rFonts w:ascii="Times New Roman" w:hAnsi="Times New Roman" w:cs="Times New Roman"/>
          <w:sz w:val="24"/>
          <w:szCs w:val="24"/>
        </w:rPr>
        <w:t>обучающихся</w:t>
      </w:r>
      <w:proofErr w:type="gramEnd"/>
      <w:r w:rsidRPr="00D73C4D">
        <w:rPr>
          <w:rFonts w:ascii="Times New Roman" w:hAnsi="Times New Roman" w:cs="Times New Roman"/>
          <w:sz w:val="24"/>
          <w:szCs w:val="24"/>
        </w:rPr>
        <w:t xml:space="preserve"> качества, соответствующие определенной модели. Это должен быть ученик: </w:t>
      </w:r>
    </w:p>
    <w:p w:rsidR="005211FF" w:rsidRPr="00D73C4D" w:rsidRDefault="005211FF" w:rsidP="00D73C4D">
      <w:pPr>
        <w:pStyle w:val="a3"/>
        <w:spacing w:line="276" w:lineRule="auto"/>
        <w:rPr>
          <w:rFonts w:ascii="Times New Roman" w:hAnsi="Times New Roman" w:cs="Times New Roman"/>
          <w:iCs/>
          <w:sz w:val="24"/>
          <w:szCs w:val="24"/>
        </w:rPr>
      </w:pPr>
      <w:proofErr w:type="gramStart"/>
      <w:r w:rsidRPr="00D73C4D">
        <w:rPr>
          <w:rFonts w:ascii="Times New Roman" w:hAnsi="Times New Roman" w:cs="Times New Roman"/>
          <w:iCs/>
          <w:sz w:val="24"/>
          <w:szCs w:val="24"/>
        </w:rPr>
        <w:t>умеющий</w:t>
      </w:r>
      <w:proofErr w:type="gramEnd"/>
      <w:r w:rsidRPr="00D73C4D">
        <w:rPr>
          <w:rFonts w:ascii="Times New Roman" w:hAnsi="Times New Roman" w:cs="Times New Roman"/>
          <w:iCs/>
          <w:sz w:val="24"/>
          <w:szCs w:val="24"/>
        </w:rPr>
        <w:t xml:space="preserve"> учиться, способный организовать свою деятельность, умеющий </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iCs/>
          <w:sz w:val="24"/>
          <w:szCs w:val="24"/>
        </w:rPr>
        <w:t>пользоваться информационными источниками;</w:t>
      </w:r>
    </w:p>
    <w:p w:rsidR="005211FF" w:rsidRPr="00D73C4D" w:rsidRDefault="005211FF" w:rsidP="00D73C4D">
      <w:pPr>
        <w:pStyle w:val="a3"/>
        <w:spacing w:line="276" w:lineRule="auto"/>
        <w:rPr>
          <w:rFonts w:ascii="Times New Roman" w:hAnsi="Times New Roman" w:cs="Times New Roman"/>
          <w:iCs/>
          <w:sz w:val="24"/>
          <w:szCs w:val="24"/>
        </w:rPr>
      </w:pPr>
      <w:proofErr w:type="gramStart"/>
      <w:r w:rsidRPr="00D73C4D">
        <w:rPr>
          <w:rFonts w:ascii="Times New Roman" w:hAnsi="Times New Roman" w:cs="Times New Roman"/>
          <w:iCs/>
          <w:sz w:val="24"/>
          <w:szCs w:val="24"/>
        </w:rPr>
        <w:t>владеющий</w:t>
      </w:r>
      <w:proofErr w:type="gramEnd"/>
      <w:r w:rsidRPr="00D73C4D">
        <w:rPr>
          <w:rFonts w:ascii="Times New Roman" w:hAnsi="Times New Roman" w:cs="Times New Roman"/>
          <w:iCs/>
          <w:sz w:val="24"/>
          <w:szCs w:val="24"/>
        </w:rPr>
        <w:t xml:space="preserve"> опытом мотивированного участия в конкурсах и проектах </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iCs/>
          <w:sz w:val="24"/>
          <w:szCs w:val="24"/>
        </w:rPr>
        <w:t>муниципального и регионального уровней;</w:t>
      </w:r>
    </w:p>
    <w:p w:rsidR="005211FF" w:rsidRPr="00D73C4D" w:rsidRDefault="005211FF" w:rsidP="00D73C4D">
      <w:pPr>
        <w:pStyle w:val="a3"/>
        <w:spacing w:line="276" w:lineRule="auto"/>
        <w:rPr>
          <w:rFonts w:ascii="Times New Roman" w:hAnsi="Times New Roman" w:cs="Times New Roman"/>
          <w:iCs/>
          <w:sz w:val="24"/>
          <w:szCs w:val="24"/>
        </w:rPr>
      </w:pPr>
      <w:proofErr w:type="gramStart"/>
      <w:r w:rsidRPr="00D73C4D">
        <w:rPr>
          <w:rFonts w:ascii="Times New Roman" w:hAnsi="Times New Roman" w:cs="Times New Roman"/>
          <w:iCs/>
          <w:sz w:val="24"/>
          <w:szCs w:val="24"/>
        </w:rPr>
        <w:t>обладающий</w:t>
      </w:r>
      <w:proofErr w:type="gramEnd"/>
      <w:r w:rsidRPr="00D73C4D">
        <w:rPr>
          <w:rFonts w:ascii="Times New Roman" w:hAnsi="Times New Roman" w:cs="Times New Roman"/>
          <w:iCs/>
          <w:sz w:val="24"/>
          <w:szCs w:val="24"/>
        </w:rPr>
        <w:t xml:space="preserve"> основами коммуникативной культуры с положительной </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iCs/>
          <w:sz w:val="24"/>
          <w:szCs w:val="24"/>
        </w:rPr>
        <w:t>динамикой уровня воспитанности;</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любознательный, интересующийся, активно познающий мир;</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любящий свой край и свою Родину;</w:t>
      </w:r>
    </w:p>
    <w:p w:rsidR="005211FF" w:rsidRPr="00D73C4D" w:rsidRDefault="005211FF"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уважающий</w:t>
      </w:r>
      <w:proofErr w:type="gramEnd"/>
      <w:r w:rsidRPr="00D73C4D">
        <w:rPr>
          <w:rFonts w:ascii="Times New Roman" w:hAnsi="Times New Roman" w:cs="Times New Roman"/>
          <w:sz w:val="24"/>
          <w:szCs w:val="24"/>
        </w:rPr>
        <w:t xml:space="preserve"> и принимающий ценности семьи и общества;</w:t>
      </w:r>
    </w:p>
    <w:p w:rsidR="005211FF" w:rsidRPr="00D73C4D" w:rsidRDefault="005211FF"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готовый</w:t>
      </w:r>
      <w:proofErr w:type="gramEnd"/>
      <w:r w:rsidRPr="00D73C4D">
        <w:rPr>
          <w:rFonts w:ascii="Times New Roman" w:hAnsi="Times New Roman" w:cs="Times New Roman"/>
          <w:sz w:val="24"/>
          <w:szCs w:val="24"/>
        </w:rPr>
        <w:t xml:space="preserve"> самостоятельно действовать и отвечать за свои поступки перед семьей и школой; </w:t>
      </w:r>
    </w:p>
    <w:p w:rsidR="005211FF" w:rsidRPr="00D73C4D" w:rsidRDefault="005211FF"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доброжелательный</w:t>
      </w:r>
      <w:proofErr w:type="gramEnd"/>
      <w:r w:rsidRPr="00D73C4D">
        <w:rPr>
          <w:rFonts w:ascii="Times New Roman" w:hAnsi="Times New Roman" w:cs="Times New Roman"/>
          <w:sz w:val="24"/>
          <w:szCs w:val="24"/>
        </w:rPr>
        <w:t xml:space="preserve">, умеющий слушать и слышать партнера, умеющий высказать свое мнение; </w:t>
      </w:r>
    </w:p>
    <w:p w:rsidR="005211FF" w:rsidRPr="00D73C4D" w:rsidRDefault="005211FF"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выполняющий</w:t>
      </w:r>
      <w:proofErr w:type="gramEnd"/>
      <w:r w:rsidRPr="00D73C4D">
        <w:rPr>
          <w:rFonts w:ascii="Times New Roman" w:hAnsi="Times New Roman" w:cs="Times New Roman"/>
          <w:sz w:val="24"/>
          <w:szCs w:val="24"/>
        </w:rPr>
        <w:t xml:space="preserve"> правила здорового и безопасного образа жизни для себя и </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окружающих.</w:t>
      </w:r>
    </w:p>
    <w:p w:rsidR="00EA205A" w:rsidRPr="00D73C4D" w:rsidRDefault="00EA205A" w:rsidP="00D73C4D">
      <w:pPr>
        <w:spacing w:after="0" w:line="276" w:lineRule="auto"/>
        <w:rPr>
          <w:rStyle w:val="10"/>
          <w:rFonts w:ascii="Times New Roman" w:hAnsi="Times New Roman" w:cs="Times New Roman"/>
          <w:color w:val="auto"/>
          <w:sz w:val="24"/>
          <w:szCs w:val="24"/>
        </w:rPr>
      </w:pPr>
      <w:r w:rsidRPr="00D73C4D">
        <w:rPr>
          <w:rStyle w:val="10"/>
          <w:rFonts w:ascii="Times New Roman" w:hAnsi="Times New Roman" w:cs="Times New Roman"/>
          <w:color w:val="auto"/>
          <w:sz w:val="24"/>
          <w:szCs w:val="24"/>
        </w:rPr>
        <w:br w:type="page"/>
      </w:r>
    </w:p>
    <w:p w:rsidR="00623AB9" w:rsidRPr="00D73C4D" w:rsidRDefault="00623AB9" w:rsidP="00D73C4D">
      <w:pPr>
        <w:pStyle w:val="a3"/>
        <w:spacing w:line="276" w:lineRule="auto"/>
        <w:jc w:val="center"/>
        <w:rPr>
          <w:rFonts w:ascii="Times New Roman" w:hAnsi="Times New Roman" w:cs="Times New Roman"/>
          <w:b/>
          <w:bCs/>
          <w:sz w:val="24"/>
          <w:szCs w:val="24"/>
        </w:rPr>
      </w:pPr>
      <w:r w:rsidRPr="00D73C4D">
        <w:rPr>
          <w:rStyle w:val="10"/>
          <w:rFonts w:ascii="Times New Roman" w:hAnsi="Times New Roman" w:cs="Times New Roman"/>
          <w:color w:val="auto"/>
          <w:sz w:val="24"/>
          <w:szCs w:val="24"/>
        </w:rPr>
        <w:lastRenderedPageBreak/>
        <w:t>КРИТЕРИИ ОЦЕНКИ РЕАЛИЗАЦИИ ПРОГРАММЫ</w:t>
      </w:r>
      <w:r w:rsidRPr="00D73C4D">
        <w:rPr>
          <w:rFonts w:ascii="Times New Roman" w:hAnsi="Times New Roman" w:cs="Times New Roman"/>
          <w:b/>
          <w:bCs/>
          <w:sz w:val="24"/>
          <w:szCs w:val="24"/>
        </w:rPr>
        <w:t>.</w:t>
      </w:r>
    </w:p>
    <w:p w:rsidR="005211FF" w:rsidRPr="00D73C4D" w:rsidRDefault="005211F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 качестве меры эффективности, функционирования воспитательной программы целесообразно избрать критерии</w:t>
      </w:r>
      <w:proofErr w:type="gramStart"/>
      <w:r w:rsidRPr="00D73C4D">
        <w:rPr>
          <w:rFonts w:ascii="Times New Roman" w:hAnsi="Times New Roman" w:cs="Times New Roman"/>
          <w:sz w:val="24"/>
          <w:szCs w:val="24"/>
        </w:rPr>
        <w:t>,п</w:t>
      </w:r>
      <w:proofErr w:type="gramEnd"/>
      <w:r w:rsidRPr="00D73C4D">
        <w:rPr>
          <w:rFonts w:ascii="Times New Roman" w:hAnsi="Times New Roman" w:cs="Times New Roman"/>
          <w:sz w:val="24"/>
          <w:szCs w:val="24"/>
        </w:rPr>
        <w:t>озволяющие оценить результативность осуществляемой деятельности по достижению поставленной цели.</w:t>
      </w:r>
    </w:p>
    <w:tbl>
      <w:tblPr>
        <w:tblStyle w:val="a5"/>
        <w:tblW w:w="9792" w:type="dxa"/>
        <w:tblLayout w:type="fixed"/>
        <w:tblLook w:val="0000" w:firstRow="0" w:lastRow="0" w:firstColumn="0" w:lastColumn="0" w:noHBand="0" w:noVBand="0"/>
      </w:tblPr>
      <w:tblGrid>
        <w:gridCol w:w="3264"/>
        <w:gridCol w:w="3264"/>
        <w:gridCol w:w="3264"/>
      </w:tblGrid>
      <w:tr w:rsidR="00427420" w:rsidRPr="00D73C4D" w:rsidTr="006A36ED">
        <w:trPr>
          <w:trHeight w:val="110"/>
        </w:trPr>
        <w:tc>
          <w:tcPr>
            <w:tcW w:w="3264" w:type="dxa"/>
          </w:tcPr>
          <w:p w:rsidR="00427420" w:rsidRPr="00D73C4D" w:rsidRDefault="00427420" w:rsidP="00D73C4D">
            <w:pPr>
              <w:pStyle w:val="a3"/>
              <w:spacing w:line="276" w:lineRule="auto"/>
              <w:rPr>
                <w:rFonts w:ascii="Times New Roman" w:hAnsi="Times New Roman" w:cs="Times New Roman"/>
                <w:b/>
                <w:i/>
                <w:sz w:val="24"/>
                <w:szCs w:val="24"/>
              </w:rPr>
            </w:pPr>
            <w:r w:rsidRPr="00D73C4D">
              <w:rPr>
                <w:rFonts w:ascii="Times New Roman" w:hAnsi="Times New Roman" w:cs="Times New Roman"/>
                <w:b/>
                <w:i/>
                <w:sz w:val="24"/>
                <w:szCs w:val="24"/>
              </w:rPr>
              <w:t xml:space="preserve">Критерии эффективности </w:t>
            </w:r>
          </w:p>
        </w:tc>
        <w:tc>
          <w:tcPr>
            <w:tcW w:w="3264" w:type="dxa"/>
          </w:tcPr>
          <w:p w:rsidR="00427420" w:rsidRPr="00D73C4D" w:rsidRDefault="00427420" w:rsidP="00D73C4D">
            <w:pPr>
              <w:pStyle w:val="a3"/>
              <w:spacing w:line="276" w:lineRule="auto"/>
              <w:rPr>
                <w:rFonts w:ascii="Times New Roman" w:hAnsi="Times New Roman" w:cs="Times New Roman"/>
                <w:b/>
                <w:i/>
                <w:sz w:val="24"/>
                <w:szCs w:val="24"/>
              </w:rPr>
            </w:pPr>
            <w:r w:rsidRPr="00D73C4D">
              <w:rPr>
                <w:rFonts w:ascii="Times New Roman" w:hAnsi="Times New Roman" w:cs="Times New Roman"/>
                <w:b/>
                <w:i/>
                <w:sz w:val="24"/>
                <w:szCs w:val="24"/>
              </w:rPr>
              <w:t xml:space="preserve">Показатели </w:t>
            </w:r>
          </w:p>
        </w:tc>
        <w:tc>
          <w:tcPr>
            <w:tcW w:w="3264" w:type="dxa"/>
          </w:tcPr>
          <w:p w:rsidR="00427420" w:rsidRPr="00D73C4D" w:rsidRDefault="00427420" w:rsidP="00D73C4D">
            <w:pPr>
              <w:pStyle w:val="a3"/>
              <w:spacing w:line="276" w:lineRule="auto"/>
              <w:rPr>
                <w:rFonts w:ascii="Times New Roman" w:hAnsi="Times New Roman" w:cs="Times New Roman"/>
                <w:b/>
                <w:i/>
                <w:sz w:val="24"/>
                <w:szCs w:val="24"/>
              </w:rPr>
            </w:pPr>
            <w:r w:rsidRPr="00D73C4D">
              <w:rPr>
                <w:rFonts w:ascii="Times New Roman" w:hAnsi="Times New Roman" w:cs="Times New Roman"/>
                <w:b/>
                <w:i/>
                <w:sz w:val="24"/>
                <w:szCs w:val="24"/>
              </w:rPr>
              <w:t xml:space="preserve">Методики изучения </w:t>
            </w:r>
          </w:p>
        </w:tc>
      </w:tr>
      <w:tr w:rsidR="006A36ED" w:rsidRPr="00D73C4D" w:rsidTr="006A36ED">
        <w:trPr>
          <w:trHeight w:val="253"/>
        </w:trPr>
        <w:tc>
          <w:tcPr>
            <w:tcW w:w="3264" w:type="dxa"/>
            <w:vMerge w:val="restart"/>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Воспитанность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Самооценка личностных качеств.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Психологический климат учащихся 10-11 классов </w:t>
            </w:r>
          </w:p>
        </w:tc>
      </w:tr>
      <w:tr w:rsidR="006A36ED" w:rsidRPr="00D73C4D" w:rsidTr="006A36ED">
        <w:trPr>
          <w:trHeight w:val="253"/>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Уровень самооценки</w:t>
            </w:r>
          </w:p>
        </w:tc>
        <w:tc>
          <w:tcPr>
            <w:tcW w:w="3264" w:type="dxa"/>
            <w:vMerge w:val="restart"/>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О.С. </w:t>
            </w:r>
            <w:proofErr w:type="spellStart"/>
            <w:r w:rsidRPr="00D73C4D">
              <w:rPr>
                <w:rFonts w:ascii="Times New Roman" w:hAnsi="Times New Roman" w:cs="Times New Roman"/>
                <w:sz w:val="24"/>
                <w:szCs w:val="24"/>
              </w:rPr>
              <w:t>Газмана</w:t>
            </w:r>
            <w:proofErr w:type="spellEnd"/>
            <w:r w:rsidRPr="00D73C4D">
              <w:rPr>
                <w:rFonts w:ascii="Times New Roman" w:hAnsi="Times New Roman" w:cs="Times New Roman"/>
                <w:sz w:val="24"/>
                <w:szCs w:val="24"/>
              </w:rPr>
              <w:t xml:space="preserve"> "Саморазвитие личности подростка"</w:t>
            </w:r>
          </w:p>
        </w:tc>
      </w:tr>
      <w:tr w:rsidR="006A36ED" w:rsidRPr="00D73C4D" w:rsidTr="006A36ED">
        <w:trPr>
          <w:trHeight w:val="253"/>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Уровень саморазвития</w:t>
            </w:r>
          </w:p>
        </w:tc>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r>
      <w:tr w:rsidR="006A36ED" w:rsidRPr="00D73C4D" w:rsidTr="006A36ED">
        <w:trPr>
          <w:trHeight w:val="253"/>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Уровень саморазвития</w:t>
            </w:r>
          </w:p>
        </w:tc>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r>
      <w:tr w:rsidR="006A36ED" w:rsidRPr="00D73C4D" w:rsidTr="006A36ED">
        <w:trPr>
          <w:trHeight w:val="529"/>
        </w:trPr>
        <w:tc>
          <w:tcPr>
            <w:tcW w:w="3264" w:type="dxa"/>
            <w:vMerge w:val="restart"/>
          </w:tcPr>
          <w:p w:rsidR="006A36ED" w:rsidRPr="00D73C4D" w:rsidRDefault="006A36ED" w:rsidP="00D73C4D">
            <w:pPr>
              <w:pStyle w:val="a3"/>
              <w:spacing w:line="276" w:lineRule="auto"/>
              <w:rPr>
                <w:rFonts w:ascii="Times New Roman" w:hAnsi="Times New Roman" w:cs="Times New Roman"/>
                <w:sz w:val="24"/>
                <w:szCs w:val="24"/>
              </w:rPr>
            </w:pPr>
            <w:proofErr w:type="spellStart"/>
            <w:r w:rsidRPr="00D73C4D">
              <w:rPr>
                <w:rFonts w:ascii="Times New Roman" w:hAnsi="Times New Roman" w:cs="Times New Roman"/>
                <w:sz w:val="24"/>
                <w:szCs w:val="24"/>
              </w:rPr>
              <w:t>Сформированность</w:t>
            </w:r>
            <w:proofErr w:type="spellEnd"/>
            <w:r w:rsidRPr="00D73C4D">
              <w:rPr>
                <w:rFonts w:ascii="Times New Roman" w:hAnsi="Times New Roman" w:cs="Times New Roman"/>
                <w:sz w:val="24"/>
                <w:szCs w:val="24"/>
              </w:rPr>
              <w:t xml:space="preserve"> индивидуальности выпускника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Нравственная направленность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Тест </w:t>
            </w:r>
            <w:proofErr w:type="spellStart"/>
            <w:r w:rsidRPr="00D73C4D">
              <w:rPr>
                <w:rFonts w:ascii="Times New Roman" w:hAnsi="Times New Roman" w:cs="Times New Roman"/>
                <w:sz w:val="24"/>
                <w:szCs w:val="24"/>
              </w:rPr>
              <w:t>Н.Е.Щурковой</w:t>
            </w:r>
            <w:proofErr w:type="spellEnd"/>
            <w:r w:rsidRPr="00D73C4D">
              <w:rPr>
                <w:rFonts w:ascii="Times New Roman" w:hAnsi="Times New Roman" w:cs="Times New Roman"/>
                <w:sz w:val="24"/>
                <w:szCs w:val="24"/>
              </w:rPr>
              <w:t xml:space="preserve"> "Размышляем о жизненном опыте", педагогическое наблюдение </w:t>
            </w:r>
          </w:p>
        </w:tc>
      </w:tr>
      <w:tr w:rsidR="006A36ED" w:rsidRPr="00D73C4D" w:rsidTr="006A36ED">
        <w:trPr>
          <w:trHeight w:val="529"/>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Креативность личности выпускника</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Метод экспертной оценки продуктов творческой деятельности учащихся</w:t>
            </w:r>
          </w:p>
        </w:tc>
      </w:tr>
      <w:tr w:rsidR="006A36ED" w:rsidRPr="00D73C4D" w:rsidTr="006A36ED">
        <w:trPr>
          <w:trHeight w:val="529"/>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Компетентность выпускника</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Наблюдение, анкетирование</w:t>
            </w:r>
          </w:p>
        </w:tc>
      </w:tr>
      <w:tr w:rsidR="006A36ED" w:rsidRPr="00D73C4D" w:rsidTr="006A36ED">
        <w:trPr>
          <w:trHeight w:val="805"/>
        </w:trPr>
        <w:tc>
          <w:tcPr>
            <w:tcW w:w="3264" w:type="dxa"/>
            <w:vMerge w:val="restart"/>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Удовлетворённость учащихся, педагогов и родителей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жизнедеятельностью в школе и результатами воспитательного процесса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Комфортность, защищённость личности учащегося, его отношение к основным сторонам жизнедеятельности в гимназии </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w:t>
            </w:r>
            <w:proofErr w:type="spellStart"/>
            <w:r w:rsidRPr="00D73C4D">
              <w:rPr>
                <w:rFonts w:ascii="Times New Roman" w:hAnsi="Times New Roman" w:cs="Times New Roman"/>
                <w:sz w:val="24"/>
                <w:szCs w:val="24"/>
              </w:rPr>
              <w:t>А.А.Андреева</w:t>
            </w:r>
            <w:proofErr w:type="spellEnd"/>
            <w:r w:rsidRPr="00D73C4D">
              <w:rPr>
                <w:rFonts w:ascii="Times New Roman" w:hAnsi="Times New Roman" w:cs="Times New Roman"/>
                <w:sz w:val="24"/>
                <w:szCs w:val="24"/>
              </w:rPr>
              <w:t xml:space="preserve"> "Изучение удовлетворённости учащихся школьной жизнью" </w:t>
            </w:r>
          </w:p>
        </w:tc>
      </w:tr>
      <w:tr w:rsidR="006A36ED" w:rsidRPr="00D73C4D" w:rsidTr="006A36ED">
        <w:trPr>
          <w:trHeight w:val="805"/>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Удовлетворённость педагогов содержанием, организацией и условиями трудовой деятельности, взаимоотношениями в ученическом сообществе</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w:t>
            </w:r>
            <w:proofErr w:type="spellStart"/>
            <w:r w:rsidRPr="00D73C4D">
              <w:rPr>
                <w:rFonts w:ascii="Times New Roman" w:hAnsi="Times New Roman" w:cs="Times New Roman"/>
                <w:sz w:val="24"/>
                <w:szCs w:val="24"/>
              </w:rPr>
              <w:t>Е.Н.Степанова</w:t>
            </w:r>
            <w:proofErr w:type="spellEnd"/>
            <w:r w:rsidRPr="00D73C4D">
              <w:rPr>
                <w:rFonts w:ascii="Times New Roman" w:hAnsi="Times New Roman" w:cs="Times New Roman"/>
                <w:sz w:val="24"/>
                <w:szCs w:val="24"/>
              </w:rPr>
              <w:t xml:space="preserve"> "Изучение удовлетворённости педагогов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жизнедеятельностью </w:t>
            </w:r>
            <w:proofErr w:type="gramStart"/>
            <w:r w:rsidRPr="00D73C4D">
              <w:rPr>
                <w:rFonts w:ascii="Times New Roman" w:hAnsi="Times New Roman" w:cs="Times New Roman"/>
                <w:sz w:val="24"/>
                <w:szCs w:val="24"/>
              </w:rPr>
              <w:t>в</w:t>
            </w:r>
            <w:proofErr w:type="gramEnd"/>
            <w:r w:rsidRPr="00D73C4D">
              <w:rPr>
                <w:rFonts w:ascii="Times New Roman" w:hAnsi="Times New Roman" w:cs="Times New Roman"/>
                <w:sz w:val="24"/>
                <w:szCs w:val="24"/>
              </w:rPr>
              <w:t xml:space="preserve">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образовательном </w:t>
            </w:r>
          </w:p>
          <w:p w:rsidR="006A36ED" w:rsidRPr="00D73C4D" w:rsidRDefault="006A36ED"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учреждении</w:t>
            </w:r>
            <w:proofErr w:type="gramEnd"/>
            <w:r w:rsidRPr="00D73C4D">
              <w:rPr>
                <w:rFonts w:ascii="Times New Roman" w:hAnsi="Times New Roman" w:cs="Times New Roman"/>
                <w:sz w:val="24"/>
                <w:szCs w:val="24"/>
              </w:rPr>
              <w:t>"</w:t>
            </w:r>
          </w:p>
        </w:tc>
      </w:tr>
      <w:tr w:rsidR="006A36ED" w:rsidRPr="00D73C4D" w:rsidTr="006A36ED">
        <w:trPr>
          <w:trHeight w:val="805"/>
        </w:trPr>
        <w:tc>
          <w:tcPr>
            <w:tcW w:w="3264" w:type="dxa"/>
            <w:vMerge/>
          </w:tcPr>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Удовлетворённость родителей результатами обучения и воспитания ребёнка, его положением в коллективе гимназии</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w:t>
            </w:r>
            <w:proofErr w:type="spellStart"/>
            <w:r w:rsidRPr="00D73C4D">
              <w:rPr>
                <w:rFonts w:ascii="Times New Roman" w:hAnsi="Times New Roman" w:cs="Times New Roman"/>
                <w:sz w:val="24"/>
                <w:szCs w:val="24"/>
              </w:rPr>
              <w:t>Е.Н.Степанова</w:t>
            </w:r>
            <w:proofErr w:type="spellEnd"/>
            <w:r w:rsidRPr="00D73C4D">
              <w:rPr>
                <w:rFonts w:ascii="Times New Roman" w:hAnsi="Times New Roman" w:cs="Times New Roman"/>
                <w:sz w:val="24"/>
                <w:szCs w:val="24"/>
              </w:rPr>
              <w:t xml:space="preserve">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"Изучение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удовлетворённости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родителей работой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образовательного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учреждения"</w:t>
            </w:r>
          </w:p>
        </w:tc>
      </w:tr>
      <w:tr w:rsidR="00427420" w:rsidRPr="00D73C4D" w:rsidTr="006A36ED">
        <w:trPr>
          <w:trHeight w:val="529"/>
        </w:trPr>
        <w:tc>
          <w:tcPr>
            <w:tcW w:w="3264" w:type="dxa"/>
          </w:tcPr>
          <w:p w:rsidR="00427420" w:rsidRPr="00D73C4D" w:rsidRDefault="00427420" w:rsidP="00D73C4D">
            <w:pPr>
              <w:pStyle w:val="a3"/>
              <w:spacing w:line="276" w:lineRule="auto"/>
              <w:rPr>
                <w:rFonts w:ascii="Times New Roman" w:hAnsi="Times New Roman" w:cs="Times New Roman"/>
                <w:sz w:val="24"/>
                <w:szCs w:val="24"/>
              </w:rPr>
            </w:pPr>
            <w:proofErr w:type="spellStart"/>
            <w:r w:rsidRPr="00D73C4D">
              <w:rPr>
                <w:rFonts w:ascii="Times New Roman" w:hAnsi="Times New Roman" w:cs="Times New Roman"/>
                <w:sz w:val="24"/>
                <w:szCs w:val="24"/>
              </w:rPr>
              <w:t>Сформированность</w:t>
            </w:r>
            <w:proofErr w:type="spellEnd"/>
            <w:r w:rsidRPr="00D73C4D">
              <w:rPr>
                <w:rFonts w:ascii="Times New Roman" w:hAnsi="Times New Roman" w:cs="Times New Roman"/>
                <w:sz w:val="24"/>
                <w:szCs w:val="24"/>
              </w:rPr>
              <w:t xml:space="preserve"> классного коллектива </w:t>
            </w:r>
          </w:p>
        </w:tc>
        <w:tc>
          <w:tcPr>
            <w:tcW w:w="3264" w:type="dxa"/>
          </w:tcPr>
          <w:p w:rsidR="00427420" w:rsidRPr="00D73C4D" w:rsidRDefault="00427420" w:rsidP="00D73C4D">
            <w:pPr>
              <w:pStyle w:val="a3"/>
              <w:spacing w:line="276" w:lineRule="auto"/>
              <w:rPr>
                <w:rFonts w:ascii="Times New Roman" w:hAnsi="Times New Roman" w:cs="Times New Roman"/>
                <w:sz w:val="24"/>
                <w:szCs w:val="24"/>
              </w:rPr>
            </w:pPr>
            <w:proofErr w:type="spellStart"/>
            <w:r w:rsidRPr="00D73C4D">
              <w:rPr>
                <w:rFonts w:ascii="Times New Roman" w:hAnsi="Times New Roman" w:cs="Times New Roman"/>
                <w:sz w:val="24"/>
                <w:szCs w:val="24"/>
              </w:rPr>
              <w:t>Эталонность</w:t>
            </w:r>
            <w:proofErr w:type="spellEnd"/>
            <w:r w:rsidRPr="00D73C4D">
              <w:rPr>
                <w:rFonts w:ascii="Times New Roman" w:hAnsi="Times New Roman" w:cs="Times New Roman"/>
                <w:sz w:val="24"/>
                <w:szCs w:val="24"/>
              </w:rPr>
              <w:t xml:space="preserve"> коллектива школы в восприятии его членов </w:t>
            </w:r>
          </w:p>
        </w:tc>
        <w:tc>
          <w:tcPr>
            <w:tcW w:w="3264" w:type="dxa"/>
          </w:tcPr>
          <w:p w:rsidR="00427420" w:rsidRPr="00D73C4D" w:rsidRDefault="00427420"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"Социальн</w:t>
            </w:r>
            <w:proofErr w:type="gramStart"/>
            <w:r w:rsidRPr="00D73C4D">
              <w:rPr>
                <w:rFonts w:ascii="Times New Roman" w:hAnsi="Times New Roman" w:cs="Times New Roman"/>
                <w:sz w:val="24"/>
                <w:szCs w:val="24"/>
              </w:rPr>
              <w:t>о-</w:t>
            </w:r>
            <w:proofErr w:type="gramEnd"/>
            <w:r w:rsidRPr="00D73C4D">
              <w:rPr>
                <w:rFonts w:ascii="Times New Roman" w:hAnsi="Times New Roman" w:cs="Times New Roman"/>
                <w:sz w:val="24"/>
                <w:szCs w:val="24"/>
              </w:rPr>
              <w:t xml:space="preserve"> психологическая </w:t>
            </w:r>
            <w:proofErr w:type="spellStart"/>
            <w:r w:rsidRPr="00D73C4D">
              <w:rPr>
                <w:rFonts w:ascii="Times New Roman" w:hAnsi="Times New Roman" w:cs="Times New Roman"/>
                <w:sz w:val="24"/>
                <w:szCs w:val="24"/>
              </w:rPr>
              <w:t>самоаттестация</w:t>
            </w:r>
            <w:proofErr w:type="spellEnd"/>
            <w:r w:rsidRPr="00D73C4D">
              <w:rPr>
                <w:rFonts w:ascii="Times New Roman" w:hAnsi="Times New Roman" w:cs="Times New Roman"/>
                <w:sz w:val="24"/>
                <w:szCs w:val="24"/>
              </w:rPr>
              <w:t xml:space="preserve"> коллектива" методика </w:t>
            </w:r>
            <w:proofErr w:type="spellStart"/>
            <w:r w:rsidRPr="00D73C4D">
              <w:rPr>
                <w:rFonts w:ascii="Times New Roman" w:hAnsi="Times New Roman" w:cs="Times New Roman"/>
                <w:sz w:val="24"/>
                <w:szCs w:val="24"/>
              </w:rPr>
              <w:t>Р.С.Немова</w:t>
            </w:r>
            <w:proofErr w:type="spellEnd"/>
            <w:r w:rsidRPr="00D73C4D">
              <w:rPr>
                <w:rFonts w:ascii="Times New Roman" w:hAnsi="Times New Roman" w:cs="Times New Roman"/>
                <w:sz w:val="24"/>
                <w:szCs w:val="24"/>
              </w:rPr>
              <w:t xml:space="preserve"> </w:t>
            </w:r>
          </w:p>
        </w:tc>
      </w:tr>
      <w:tr w:rsidR="00427420" w:rsidRPr="00D73C4D" w:rsidTr="006A36ED">
        <w:trPr>
          <w:trHeight w:val="253"/>
        </w:trPr>
        <w:tc>
          <w:tcPr>
            <w:tcW w:w="3264" w:type="dxa"/>
          </w:tcPr>
          <w:p w:rsidR="00427420" w:rsidRPr="00D73C4D" w:rsidRDefault="00427420"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Уровень самоуправления </w:t>
            </w:r>
          </w:p>
        </w:tc>
        <w:tc>
          <w:tcPr>
            <w:tcW w:w="3264" w:type="dxa"/>
          </w:tcPr>
          <w:p w:rsidR="00427420" w:rsidRPr="00D73C4D" w:rsidRDefault="00427420"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Самоуправление в классе, школе </w:t>
            </w:r>
          </w:p>
        </w:tc>
        <w:tc>
          <w:tcPr>
            <w:tcW w:w="3264" w:type="dxa"/>
          </w:tcPr>
          <w:p w:rsidR="00427420" w:rsidRPr="00D73C4D" w:rsidRDefault="00427420"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w:t>
            </w:r>
            <w:proofErr w:type="spellStart"/>
            <w:r w:rsidRPr="00D73C4D">
              <w:rPr>
                <w:rFonts w:ascii="Times New Roman" w:hAnsi="Times New Roman" w:cs="Times New Roman"/>
                <w:sz w:val="24"/>
                <w:szCs w:val="24"/>
              </w:rPr>
              <w:t>М.Рожкова</w:t>
            </w:r>
            <w:proofErr w:type="spellEnd"/>
            <w:r w:rsidRPr="00D73C4D">
              <w:rPr>
                <w:rFonts w:ascii="Times New Roman" w:hAnsi="Times New Roman" w:cs="Times New Roman"/>
                <w:sz w:val="24"/>
                <w:szCs w:val="24"/>
              </w:rPr>
              <w:t xml:space="preserve"> "Самоуправление" </w:t>
            </w:r>
          </w:p>
        </w:tc>
      </w:tr>
      <w:tr w:rsidR="006A36ED" w:rsidRPr="00D73C4D" w:rsidTr="006A36ED">
        <w:trPr>
          <w:trHeight w:val="253"/>
        </w:trPr>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Взаимоотношения в семье</w:t>
            </w:r>
          </w:p>
          <w:p w:rsidR="006A36ED" w:rsidRPr="00D73C4D" w:rsidRDefault="006A36ED" w:rsidP="00D73C4D">
            <w:pPr>
              <w:pStyle w:val="a3"/>
              <w:spacing w:line="276" w:lineRule="auto"/>
              <w:rPr>
                <w:rFonts w:ascii="Times New Roman" w:hAnsi="Times New Roman" w:cs="Times New Roman"/>
                <w:sz w:val="24"/>
                <w:szCs w:val="24"/>
              </w:rPr>
            </w:pP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Комфортность, защищённость ребёнка в семье</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Анкетирование</w:t>
            </w:r>
          </w:p>
          <w:p w:rsidR="006A36ED" w:rsidRPr="00D73C4D" w:rsidRDefault="006A36ED" w:rsidP="00D73C4D">
            <w:pPr>
              <w:pStyle w:val="a3"/>
              <w:spacing w:line="276" w:lineRule="auto"/>
              <w:rPr>
                <w:rFonts w:ascii="Times New Roman" w:hAnsi="Times New Roman" w:cs="Times New Roman"/>
                <w:sz w:val="24"/>
                <w:szCs w:val="24"/>
              </w:rPr>
            </w:pPr>
          </w:p>
        </w:tc>
      </w:tr>
      <w:tr w:rsidR="006A36ED" w:rsidRPr="00D73C4D" w:rsidTr="006A36ED">
        <w:trPr>
          <w:trHeight w:val="253"/>
        </w:trPr>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Здоровье учащихся</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Отношение учащихся к своему здоровью</w:t>
            </w:r>
          </w:p>
        </w:tc>
        <w:tc>
          <w:tcPr>
            <w:tcW w:w="3264"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Анкетирование</w:t>
            </w:r>
          </w:p>
        </w:tc>
      </w:tr>
    </w:tbl>
    <w:p w:rsidR="00EA205A" w:rsidRPr="00D73C4D" w:rsidRDefault="00EA205A" w:rsidP="00D73C4D">
      <w:pPr>
        <w:pStyle w:val="a3"/>
        <w:spacing w:line="276" w:lineRule="auto"/>
        <w:rPr>
          <w:rFonts w:ascii="Times New Roman" w:hAnsi="Times New Roman" w:cs="Times New Roman"/>
          <w:b/>
          <w:bCs/>
          <w:sz w:val="24"/>
          <w:szCs w:val="24"/>
        </w:rPr>
      </w:pPr>
    </w:p>
    <w:p w:rsidR="00EA205A" w:rsidRPr="00D73C4D" w:rsidRDefault="00EA205A" w:rsidP="00D73C4D">
      <w:pPr>
        <w:spacing w:after="0" w:line="276" w:lineRule="auto"/>
        <w:rPr>
          <w:rFonts w:ascii="Times New Roman" w:hAnsi="Times New Roman" w:cs="Times New Roman"/>
          <w:b/>
          <w:bCs/>
          <w:sz w:val="24"/>
          <w:szCs w:val="24"/>
        </w:rPr>
      </w:pPr>
      <w:r w:rsidRPr="00D73C4D">
        <w:rPr>
          <w:rFonts w:ascii="Times New Roman" w:hAnsi="Times New Roman" w:cs="Times New Roman"/>
          <w:b/>
          <w:bCs/>
          <w:sz w:val="24"/>
          <w:szCs w:val="24"/>
        </w:rPr>
        <w:br w:type="page"/>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b/>
          <w:bCs/>
          <w:sz w:val="24"/>
          <w:szCs w:val="24"/>
        </w:rPr>
        <w:lastRenderedPageBreak/>
        <w:t>Система целевых индикаторов, показателей и методов изучения</w:t>
      </w:r>
    </w:p>
    <w:tbl>
      <w:tblPr>
        <w:tblW w:w="104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7"/>
        <w:gridCol w:w="3260"/>
        <w:gridCol w:w="4365"/>
      </w:tblGrid>
      <w:tr w:rsidR="006A36ED" w:rsidRPr="00D73C4D" w:rsidTr="00D610A8">
        <w:trPr>
          <w:trHeight w:val="247"/>
        </w:trPr>
        <w:tc>
          <w:tcPr>
            <w:tcW w:w="2797" w:type="dxa"/>
          </w:tcPr>
          <w:p w:rsidR="006A36ED" w:rsidRPr="00D73C4D" w:rsidRDefault="006A36ED"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Целевые показатели </w:t>
            </w:r>
          </w:p>
        </w:tc>
        <w:tc>
          <w:tcPr>
            <w:tcW w:w="3260" w:type="dxa"/>
          </w:tcPr>
          <w:p w:rsidR="006A36ED" w:rsidRPr="00D73C4D" w:rsidRDefault="006A36ED"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Индикаторы </w:t>
            </w:r>
          </w:p>
        </w:tc>
        <w:tc>
          <w:tcPr>
            <w:tcW w:w="4365" w:type="dxa"/>
          </w:tcPr>
          <w:p w:rsidR="006A36ED" w:rsidRPr="00D73C4D" w:rsidRDefault="006A36ED"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Методы изучения </w:t>
            </w:r>
          </w:p>
        </w:tc>
      </w:tr>
      <w:tr w:rsidR="006A36ED" w:rsidRPr="00D73C4D" w:rsidTr="00D610A8">
        <w:trPr>
          <w:trHeight w:val="976"/>
        </w:trPr>
        <w:tc>
          <w:tcPr>
            <w:tcW w:w="2797"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Формирование основ нравственной культуры </w:t>
            </w:r>
          </w:p>
        </w:tc>
        <w:tc>
          <w:tcPr>
            <w:tcW w:w="3260" w:type="dxa"/>
          </w:tcPr>
          <w:p w:rsidR="006A36ED" w:rsidRPr="00D73C4D" w:rsidRDefault="006A36ED" w:rsidP="00D73C4D">
            <w:pPr>
              <w:pStyle w:val="a3"/>
              <w:spacing w:line="276" w:lineRule="auto"/>
              <w:rPr>
                <w:rFonts w:ascii="Times New Roman" w:hAnsi="Times New Roman" w:cs="Times New Roman"/>
                <w:sz w:val="24"/>
                <w:szCs w:val="24"/>
              </w:rPr>
            </w:pPr>
            <w:proofErr w:type="spellStart"/>
            <w:r w:rsidRPr="00D73C4D">
              <w:rPr>
                <w:rFonts w:ascii="Times New Roman" w:hAnsi="Times New Roman" w:cs="Times New Roman"/>
                <w:sz w:val="24"/>
                <w:szCs w:val="24"/>
              </w:rPr>
              <w:t>сформированность</w:t>
            </w:r>
            <w:proofErr w:type="spellEnd"/>
            <w:r w:rsidRPr="00D73C4D">
              <w:rPr>
                <w:rFonts w:ascii="Times New Roman" w:hAnsi="Times New Roman" w:cs="Times New Roman"/>
                <w:sz w:val="24"/>
                <w:szCs w:val="24"/>
              </w:rPr>
              <w:t xml:space="preserve"> основных нравственных качеств личности; отсутствие отрицательной динамики правонарушений и преступлений среди учащихся; повышение уровня воспитанности обучаемых </w:t>
            </w:r>
          </w:p>
        </w:tc>
        <w:tc>
          <w:tcPr>
            <w:tcW w:w="4365"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итогов учебно-воспитательной работы.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определения уровня воспитанности учащихся 10-11-х классов (Н.П. Капустин)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методика "Я и смысл моей жизни" (А.А. Андреев, Е.Н. Ст</w:t>
            </w:r>
            <w:r w:rsidR="00C85705" w:rsidRPr="00D73C4D">
              <w:rPr>
                <w:rFonts w:ascii="Times New Roman" w:hAnsi="Times New Roman" w:cs="Times New Roman"/>
                <w:sz w:val="24"/>
                <w:szCs w:val="24"/>
              </w:rPr>
              <w:t xml:space="preserve">епанов) </w:t>
            </w:r>
          </w:p>
        </w:tc>
      </w:tr>
      <w:tr w:rsidR="006A36ED" w:rsidRPr="00D73C4D" w:rsidTr="00D610A8">
        <w:trPr>
          <w:trHeight w:val="1375"/>
        </w:trPr>
        <w:tc>
          <w:tcPr>
            <w:tcW w:w="2797"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Гражданск</w:t>
            </w:r>
            <w:proofErr w:type="gramStart"/>
            <w:r w:rsidRPr="00D73C4D">
              <w:rPr>
                <w:rFonts w:ascii="Times New Roman" w:hAnsi="Times New Roman" w:cs="Times New Roman"/>
                <w:sz w:val="24"/>
                <w:szCs w:val="24"/>
              </w:rPr>
              <w:t>о-</w:t>
            </w:r>
            <w:proofErr w:type="gramEnd"/>
            <w:r w:rsidRPr="00D73C4D">
              <w:rPr>
                <w:rFonts w:ascii="Times New Roman" w:hAnsi="Times New Roman" w:cs="Times New Roman"/>
                <w:sz w:val="24"/>
                <w:szCs w:val="24"/>
              </w:rPr>
              <w:t xml:space="preserve"> патриотическое воспитание учащихся </w:t>
            </w:r>
          </w:p>
        </w:tc>
        <w:tc>
          <w:tcPr>
            <w:tcW w:w="3260"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рост социальной активности учащихся;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повышение степени осознания понятия "патриотизм" </w:t>
            </w:r>
          </w:p>
          <w:p w:rsidR="006A36ED" w:rsidRPr="00D73C4D" w:rsidRDefault="006A36ED" w:rsidP="00D73C4D">
            <w:pPr>
              <w:pStyle w:val="a3"/>
              <w:spacing w:line="276" w:lineRule="auto"/>
              <w:rPr>
                <w:rFonts w:ascii="Times New Roman" w:hAnsi="Times New Roman" w:cs="Times New Roman"/>
                <w:sz w:val="24"/>
                <w:szCs w:val="24"/>
              </w:rPr>
            </w:pPr>
          </w:p>
        </w:tc>
        <w:tc>
          <w:tcPr>
            <w:tcW w:w="4365"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итогов учебно-воспитательной работы.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"Ты гражданином быть обязан" (Л.М. Фридман);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"Патриотизм и как я его понимаю" (Л.М. Фридман);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методика определения уровня общественной актив</w:t>
            </w:r>
            <w:r w:rsidR="00C85705" w:rsidRPr="00D73C4D">
              <w:rPr>
                <w:rFonts w:ascii="Times New Roman" w:hAnsi="Times New Roman" w:cs="Times New Roman"/>
                <w:sz w:val="24"/>
                <w:szCs w:val="24"/>
              </w:rPr>
              <w:t xml:space="preserve">ности учащихся (Е.Н. Степанов) </w:t>
            </w:r>
          </w:p>
        </w:tc>
      </w:tr>
      <w:tr w:rsidR="006A36ED" w:rsidRPr="00D73C4D" w:rsidTr="00D610A8">
        <w:trPr>
          <w:trHeight w:val="1268"/>
        </w:trPr>
        <w:tc>
          <w:tcPr>
            <w:tcW w:w="2797"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Создание благоприятной социально - психологической обстановки в классе, сплочение классного коллектива </w:t>
            </w:r>
          </w:p>
        </w:tc>
        <w:tc>
          <w:tcPr>
            <w:tcW w:w="3260"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благоприятный эмоционально - психологический климат в коллективе; </w:t>
            </w:r>
          </w:p>
          <w:p w:rsidR="006A36ED" w:rsidRPr="00D73C4D" w:rsidRDefault="006A36ED" w:rsidP="00D73C4D">
            <w:pPr>
              <w:pStyle w:val="a3"/>
              <w:spacing w:line="276" w:lineRule="auto"/>
              <w:rPr>
                <w:rFonts w:ascii="Times New Roman" w:hAnsi="Times New Roman" w:cs="Times New Roman"/>
                <w:sz w:val="24"/>
                <w:szCs w:val="24"/>
              </w:rPr>
            </w:pPr>
            <w:proofErr w:type="spellStart"/>
            <w:r w:rsidRPr="00D73C4D">
              <w:rPr>
                <w:rFonts w:ascii="Times New Roman" w:hAnsi="Times New Roman" w:cs="Times New Roman"/>
                <w:sz w:val="24"/>
                <w:szCs w:val="24"/>
              </w:rPr>
              <w:t>сформиро</w:t>
            </w:r>
            <w:r w:rsidR="00C85705" w:rsidRPr="00D73C4D">
              <w:rPr>
                <w:rFonts w:ascii="Times New Roman" w:hAnsi="Times New Roman" w:cs="Times New Roman"/>
                <w:sz w:val="24"/>
                <w:szCs w:val="24"/>
              </w:rPr>
              <w:t>ванность</w:t>
            </w:r>
            <w:proofErr w:type="spellEnd"/>
            <w:r w:rsidR="00C85705" w:rsidRPr="00D73C4D">
              <w:rPr>
                <w:rFonts w:ascii="Times New Roman" w:hAnsi="Times New Roman" w:cs="Times New Roman"/>
                <w:sz w:val="24"/>
                <w:szCs w:val="24"/>
              </w:rPr>
              <w:t xml:space="preserve"> классного коллектива; </w:t>
            </w:r>
            <w:r w:rsidRPr="00D73C4D">
              <w:rPr>
                <w:rFonts w:ascii="Times New Roman" w:hAnsi="Times New Roman" w:cs="Times New Roman"/>
                <w:sz w:val="24"/>
                <w:szCs w:val="24"/>
              </w:rPr>
              <w:t xml:space="preserve">развитие ученического самоуправления </w:t>
            </w:r>
          </w:p>
          <w:p w:rsidR="006A36ED" w:rsidRPr="00D73C4D" w:rsidRDefault="006A36ED" w:rsidP="00D73C4D">
            <w:pPr>
              <w:pStyle w:val="a3"/>
              <w:spacing w:line="276" w:lineRule="auto"/>
              <w:rPr>
                <w:rFonts w:ascii="Times New Roman" w:hAnsi="Times New Roman" w:cs="Times New Roman"/>
                <w:sz w:val="24"/>
                <w:szCs w:val="24"/>
              </w:rPr>
            </w:pPr>
          </w:p>
        </w:tc>
        <w:tc>
          <w:tcPr>
            <w:tcW w:w="4365"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итогов учебно-воспитательной работы.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методика определения индекса груп</w:t>
            </w:r>
            <w:r w:rsidR="00C85705" w:rsidRPr="00D73C4D">
              <w:rPr>
                <w:rFonts w:ascii="Times New Roman" w:hAnsi="Times New Roman" w:cs="Times New Roman"/>
                <w:sz w:val="24"/>
                <w:szCs w:val="24"/>
              </w:rPr>
              <w:t xml:space="preserve">повой сплоченности КЗ. </w:t>
            </w:r>
            <w:proofErr w:type="spellStart"/>
            <w:r w:rsidR="00C85705" w:rsidRPr="00D73C4D">
              <w:rPr>
                <w:rFonts w:ascii="Times New Roman" w:hAnsi="Times New Roman" w:cs="Times New Roman"/>
                <w:sz w:val="24"/>
                <w:szCs w:val="24"/>
              </w:rPr>
              <w:t>Сишора</w:t>
            </w:r>
            <w:proofErr w:type="spellEnd"/>
            <w:r w:rsidR="00C85705" w:rsidRPr="00D73C4D">
              <w:rPr>
                <w:rFonts w:ascii="Times New Roman" w:hAnsi="Times New Roman" w:cs="Times New Roman"/>
                <w:sz w:val="24"/>
                <w:szCs w:val="24"/>
              </w:rPr>
              <w:t xml:space="preserve">; </w:t>
            </w:r>
            <w:r w:rsidRPr="00D73C4D">
              <w:rPr>
                <w:rFonts w:ascii="Times New Roman" w:hAnsi="Times New Roman" w:cs="Times New Roman"/>
                <w:sz w:val="24"/>
                <w:szCs w:val="24"/>
              </w:rPr>
              <w:t xml:space="preserve">социометрия;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методика изучения удовлетворенности учащихся ш</w:t>
            </w:r>
            <w:r w:rsidR="00C85705" w:rsidRPr="00D73C4D">
              <w:rPr>
                <w:rFonts w:ascii="Times New Roman" w:hAnsi="Times New Roman" w:cs="Times New Roman"/>
                <w:sz w:val="24"/>
                <w:szCs w:val="24"/>
              </w:rPr>
              <w:t xml:space="preserve">кольной жизнью (А.А. Андреева) </w:t>
            </w:r>
          </w:p>
        </w:tc>
      </w:tr>
      <w:tr w:rsidR="006A36ED" w:rsidRPr="00D73C4D" w:rsidTr="00D610A8">
        <w:trPr>
          <w:trHeight w:val="2235"/>
        </w:trPr>
        <w:tc>
          <w:tcPr>
            <w:tcW w:w="2797" w:type="dxa"/>
          </w:tcPr>
          <w:p w:rsidR="006A36ED"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Развитие познавательной и творче</w:t>
            </w:r>
            <w:r w:rsidR="006A36ED" w:rsidRPr="00D73C4D">
              <w:rPr>
                <w:rFonts w:ascii="Times New Roman" w:hAnsi="Times New Roman" w:cs="Times New Roman"/>
                <w:sz w:val="24"/>
                <w:szCs w:val="24"/>
              </w:rPr>
              <w:t xml:space="preserve">ской активности учащихся </w:t>
            </w:r>
          </w:p>
        </w:tc>
        <w:tc>
          <w:tcPr>
            <w:tcW w:w="3260"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Увеличение числа победителей и призеров конкурсов, соревнований, смотров, конференций разного уровня;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отсутствие отрицательной динамики успеваемос</w:t>
            </w:r>
            <w:r w:rsidR="00C85705" w:rsidRPr="00D73C4D">
              <w:rPr>
                <w:rFonts w:ascii="Times New Roman" w:hAnsi="Times New Roman" w:cs="Times New Roman"/>
                <w:sz w:val="24"/>
                <w:szCs w:val="24"/>
              </w:rPr>
              <w:t xml:space="preserve">ти и качества знаний учащихся; </w:t>
            </w:r>
            <w:r w:rsidRPr="00D73C4D">
              <w:rPr>
                <w:rFonts w:ascii="Times New Roman" w:hAnsi="Times New Roman" w:cs="Times New Roman"/>
                <w:sz w:val="24"/>
                <w:szCs w:val="24"/>
              </w:rPr>
              <w:t>активность участия учеников к</w:t>
            </w:r>
            <w:r w:rsidR="00C85705" w:rsidRPr="00D73C4D">
              <w:rPr>
                <w:rFonts w:ascii="Times New Roman" w:hAnsi="Times New Roman" w:cs="Times New Roman"/>
                <w:sz w:val="24"/>
                <w:szCs w:val="24"/>
              </w:rPr>
              <w:t xml:space="preserve">ласса в школьных мероприятиях; </w:t>
            </w:r>
            <w:r w:rsidRPr="00D73C4D">
              <w:rPr>
                <w:rFonts w:ascii="Times New Roman" w:hAnsi="Times New Roman" w:cs="Times New Roman"/>
                <w:sz w:val="24"/>
                <w:szCs w:val="24"/>
              </w:rPr>
              <w:t xml:space="preserve">высокий уровень внеурочной занятости учащихся </w:t>
            </w:r>
          </w:p>
        </w:tc>
        <w:tc>
          <w:tcPr>
            <w:tcW w:w="4365" w:type="dxa"/>
          </w:tcPr>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Анализ итогов учебно-воспитательной работы</w:t>
            </w:r>
            <w:proofErr w:type="gramStart"/>
            <w:r w:rsidRPr="00D73C4D">
              <w:rPr>
                <w:rFonts w:ascii="Times New Roman" w:hAnsi="Times New Roman" w:cs="Times New Roman"/>
                <w:sz w:val="24"/>
                <w:szCs w:val="24"/>
              </w:rPr>
              <w:t xml:space="preserve">.. </w:t>
            </w:r>
            <w:proofErr w:type="gramEnd"/>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i/>
                <w:iCs/>
                <w:sz w:val="24"/>
                <w:szCs w:val="24"/>
              </w:rPr>
              <w:t xml:space="preserve">2) </w:t>
            </w:r>
            <w:r w:rsidRPr="00D73C4D">
              <w:rPr>
                <w:rFonts w:ascii="Times New Roman" w:hAnsi="Times New Roman" w:cs="Times New Roman"/>
                <w:sz w:val="24"/>
                <w:szCs w:val="24"/>
              </w:rPr>
              <w:t>методика изучения уровня учебн</w:t>
            </w:r>
            <w:r w:rsidR="00C85705" w:rsidRPr="00D73C4D">
              <w:rPr>
                <w:rFonts w:ascii="Times New Roman" w:hAnsi="Times New Roman" w:cs="Times New Roman"/>
                <w:sz w:val="24"/>
                <w:szCs w:val="24"/>
              </w:rPr>
              <w:t xml:space="preserve">ой мотивации (Н.Г. </w:t>
            </w:r>
            <w:proofErr w:type="spellStart"/>
            <w:r w:rsidR="00C85705" w:rsidRPr="00D73C4D">
              <w:rPr>
                <w:rFonts w:ascii="Times New Roman" w:hAnsi="Times New Roman" w:cs="Times New Roman"/>
                <w:sz w:val="24"/>
                <w:szCs w:val="24"/>
              </w:rPr>
              <w:t>Лусканова</w:t>
            </w:r>
            <w:proofErr w:type="spellEnd"/>
            <w:r w:rsidR="00C85705" w:rsidRPr="00D73C4D">
              <w:rPr>
                <w:rFonts w:ascii="Times New Roman" w:hAnsi="Times New Roman" w:cs="Times New Roman"/>
                <w:sz w:val="24"/>
                <w:szCs w:val="24"/>
              </w:rPr>
              <w:t xml:space="preserve">); </w:t>
            </w:r>
            <w:r w:rsidRPr="00D73C4D">
              <w:rPr>
                <w:rFonts w:ascii="Times New Roman" w:hAnsi="Times New Roman" w:cs="Times New Roman"/>
                <w:i/>
                <w:iCs/>
                <w:sz w:val="24"/>
                <w:szCs w:val="24"/>
              </w:rPr>
              <w:t xml:space="preserve">3)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i/>
                <w:iCs/>
                <w:sz w:val="24"/>
                <w:szCs w:val="24"/>
              </w:rPr>
              <w:t xml:space="preserve">4) </w:t>
            </w:r>
            <w:r w:rsidRPr="00D73C4D">
              <w:rPr>
                <w:rFonts w:ascii="Times New Roman" w:hAnsi="Times New Roman" w:cs="Times New Roman"/>
                <w:sz w:val="24"/>
                <w:szCs w:val="24"/>
              </w:rPr>
              <w:t>анкета "Как вы относитесь к учебе по различным предметам?</w:t>
            </w:r>
            <w:proofErr w:type="gramStart"/>
            <w:r w:rsidRPr="00D73C4D">
              <w:rPr>
                <w:rFonts w:ascii="Times New Roman" w:hAnsi="Times New Roman" w:cs="Times New Roman"/>
                <w:sz w:val="24"/>
                <w:szCs w:val="24"/>
              </w:rPr>
              <w:t>"(</w:t>
            </w:r>
            <w:proofErr w:type="gramEnd"/>
            <w:r w:rsidRPr="00D73C4D">
              <w:rPr>
                <w:rFonts w:ascii="Times New Roman" w:hAnsi="Times New Roman" w:cs="Times New Roman"/>
                <w:sz w:val="24"/>
                <w:szCs w:val="24"/>
              </w:rPr>
              <w:t xml:space="preserve">Л.П. </w:t>
            </w:r>
            <w:proofErr w:type="spellStart"/>
            <w:r w:rsidRPr="00D73C4D">
              <w:rPr>
                <w:rFonts w:ascii="Times New Roman" w:hAnsi="Times New Roman" w:cs="Times New Roman"/>
                <w:sz w:val="24"/>
                <w:szCs w:val="24"/>
              </w:rPr>
              <w:t>Ромадина</w:t>
            </w:r>
            <w:proofErr w:type="spellEnd"/>
            <w:r w:rsidRPr="00D73C4D">
              <w:rPr>
                <w:rFonts w:ascii="Times New Roman" w:hAnsi="Times New Roman" w:cs="Times New Roman"/>
                <w:sz w:val="24"/>
                <w:szCs w:val="24"/>
              </w:rPr>
              <w:t xml:space="preserve">); </w:t>
            </w:r>
          </w:p>
          <w:p w:rsidR="006A36ED" w:rsidRPr="00D73C4D" w:rsidRDefault="006A36ED" w:rsidP="00D73C4D">
            <w:pPr>
              <w:pStyle w:val="a3"/>
              <w:spacing w:line="276" w:lineRule="auto"/>
              <w:rPr>
                <w:rFonts w:ascii="Times New Roman" w:hAnsi="Times New Roman" w:cs="Times New Roman"/>
                <w:sz w:val="24"/>
                <w:szCs w:val="24"/>
              </w:rPr>
            </w:pPr>
            <w:r w:rsidRPr="00D73C4D">
              <w:rPr>
                <w:rFonts w:ascii="Times New Roman" w:hAnsi="Times New Roman" w:cs="Times New Roman"/>
                <w:i/>
                <w:iCs/>
                <w:sz w:val="24"/>
                <w:szCs w:val="24"/>
              </w:rPr>
              <w:t xml:space="preserve">5) </w:t>
            </w:r>
            <w:r w:rsidRPr="00D73C4D">
              <w:rPr>
                <w:rFonts w:ascii="Times New Roman" w:hAnsi="Times New Roman" w:cs="Times New Roman"/>
                <w:sz w:val="24"/>
                <w:szCs w:val="24"/>
              </w:rPr>
              <w:t>методика изучения мотивов участия школьников в д</w:t>
            </w:r>
            <w:r w:rsidR="00C85705" w:rsidRPr="00D73C4D">
              <w:rPr>
                <w:rFonts w:ascii="Times New Roman" w:hAnsi="Times New Roman" w:cs="Times New Roman"/>
                <w:sz w:val="24"/>
                <w:szCs w:val="24"/>
              </w:rPr>
              <w:t xml:space="preserve">еятельности (Л.В. </w:t>
            </w:r>
            <w:proofErr w:type="spellStart"/>
            <w:r w:rsidR="00C85705" w:rsidRPr="00D73C4D">
              <w:rPr>
                <w:rFonts w:ascii="Times New Roman" w:hAnsi="Times New Roman" w:cs="Times New Roman"/>
                <w:sz w:val="24"/>
                <w:szCs w:val="24"/>
              </w:rPr>
              <w:t>Байбородова</w:t>
            </w:r>
            <w:proofErr w:type="spellEnd"/>
            <w:r w:rsidR="00C85705" w:rsidRPr="00D73C4D">
              <w:rPr>
                <w:rFonts w:ascii="Times New Roman" w:hAnsi="Times New Roman" w:cs="Times New Roman"/>
                <w:sz w:val="24"/>
                <w:szCs w:val="24"/>
              </w:rPr>
              <w:t xml:space="preserve">) </w:t>
            </w:r>
          </w:p>
        </w:tc>
      </w:tr>
      <w:tr w:rsidR="00C85705" w:rsidRPr="00D73C4D" w:rsidTr="00D610A8">
        <w:trPr>
          <w:trHeight w:val="2817"/>
        </w:trPr>
        <w:tc>
          <w:tcPr>
            <w:tcW w:w="2797" w:type="dxa"/>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 xml:space="preserve">Формирование потребности в здоровом образе жизни </w:t>
            </w:r>
          </w:p>
        </w:tc>
        <w:tc>
          <w:tcPr>
            <w:tcW w:w="3260" w:type="dxa"/>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Отсутствие отрицательной динамики состояния здоровья учащихся; </w:t>
            </w:r>
          </w:p>
          <w:p w:rsidR="00C85705" w:rsidRPr="00D73C4D" w:rsidRDefault="00C85705"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 xml:space="preserve">увеличение числа обучающихся, занимающихся в спортивных секциях; </w:t>
            </w:r>
            <w:proofErr w:type="gramEnd"/>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активность участия учеников класса в школьных спортивных мероприятиях </w:t>
            </w:r>
          </w:p>
        </w:tc>
        <w:tc>
          <w:tcPr>
            <w:tcW w:w="4365" w:type="dxa"/>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итогов учебно-воспитательной работы.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методика изучения уровня тревожности (по шкале тревожности Р. </w:t>
            </w:r>
            <w:proofErr w:type="spellStart"/>
            <w:r w:rsidRPr="00D73C4D">
              <w:rPr>
                <w:rFonts w:ascii="Times New Roman" w:hAnsi="Times New Roman" w:cs="Times New Roman"/>
                <w:sz w:val="24"/>
                <w:szCs w:val="24"/>
              </w:rPr>
              <w:t>Сирса</w:t>
            </w:r>
            <w:proofErr w:type="spellEnd"/>
            <w:r w:rsidRPr="00D73C4D">
              <w:rPr>
                <w:rFonts w:ascii="Times New Roman" w:hAnsi="Times New Roman" w:cs="Times New Roman"/>
                <w:sz w:val="24"/>
                <w:szCs w:val="24"/>
              </w:rPr>
              <w:t xml:space="preserve">); методика самооценки школьных ситуаций (О. </w:t>
            </w:r>
            <w:proofErr w:type="spellStart"/>
            <w:r w:rsidRPr="00D73C4D">
              <w:rPr>
                <w:rFonts w:ascii="Times New Roman" w:hAnsi="Times New Roman" w:cs="Times New Roman"/>
                <w:sz w:val="24"/>
                <w:szCs w:val="24"/>
              </w:rPr>
              <w:t>Кондаша</w:t>
            </w:r>
            <w:proofErr w:type="spellEnd"/>
            <w:r w:rsidRPr="00D73C4D">
              <w:rPr>
                <w:rFonts w:ascii="Times New Roman" w:hAnsi="Times New Roman" w:cs="Times New Roman"/>
                <w:sz w:val="24"/>
                <w:szCs w:val="24"/>
              </w:rPr>
              <w:t xml:space="preserve">) </w:t>
            </w:r>
          </w:p>
        </w:tc>
      </w:tr>
      <w:tr w:rsidR="00C85705" w:rsidRPr="00D73C4D" w:rsidTr="00D610A8">
        <w:trPr>
          <w:trHeight w:val="277"/>
        </w:trPr>
        <w:tc>
          <w:tcPr>
            <w:tcW w:w="2797"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Оказание помощи родителям в развитии индивидуальных способностей их ребенка </w:t>
            </w:r>
          </w:p>
        </w:tc>
        <w:tc>
          <w:tcPr>
            <w:tcW w:w="3260"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Рост активности родителей в решении вопросов школьной жизни;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позитивное отношение родителей к школе </w:t>
            </w:r>
          </w:p>
          <w:p w:rsidR="00C85705" w:rsidRPr="00D73C4D" w:rsidRDefault="00C85705" w:rsidP="00D73C4D">
            <w:pPr>
              <w:pStyle w:val="a3"/>
              <w:spacing w:line="276" w:lineRule="auto"/>
              <w:rPr>
                <w:rFonts w:ascii="Times New Roman" w:hAnsi="Times New Roman" w:cs="Times New Roman"/>
                <w:sz w:val="24"/>
                <w:szCs w:val="24"/>
              </w:rPr>
            </w:pPr>
          </w:p>
        </w:tc>
        <w:tc>
          <w:tcPr>
            <w:tcW w:w="4365"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итогов учебно-воспитательной работы.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Психолого-педагогическая диагностика по методике изучения удовлетворенности родителей работой образовательного учреждения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(Е.Н. Степанов) </w:t>
            </w:r>
          </w:p>
        </w:tc>
      </w:tr>
      <w:tr w:rsidR="00C85705" w:rsidRPr="00D73C4D" w:rsidTr="00D610A8">
        <w:trPr>
          <w:trHeight w:val="277"/>
        </w:trPr>
        <w:tc>
          <w:tcPr>
            <w:tcW w:w="2797"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Создание условий для самоопределения учащихся относительно направления и способа получения дальнейшего образования </w:t>
            </w:r>
          </w:p>
        </w:tc>
        <w:tc>
          <w:tcPr>
            <w:tcW w:w="3260"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Уровень самоопределения учащихся относительно направления и способа получения дальнейшего образования;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осознанность выбора профиля и способа продолжения образования </w:t>
            </w:r>
          </w:p>
          <w:p w:rsidR="00C85705" w:rsidRPr="00D73C4D" w:rsidRDefault="00C85705" w:rsidP="00D73C4D">
            <w:pPr>
              <w:pStyle w:val="a3"/>
              <w:spacing w:line="276" w:lineRule="auto"/>
              <w:rPr>
                <w:rFonts w:ascii="Times New Roman" w:hAnsi="Times New Roman" w:cs="Times New Roman"/>
                <w:sz w:val="24"/>
                <w:szCs w:val="24"/>
              </w:rPr>
            </w:pPr>
          </w:p>
        </w:tc>
        <w:tc>
          <w:tcPr>
            <w:tcW w:w="4365" w:type="dxa"/>
            <w:tcBorders>
              <w:top w:val="single" w:sz="4" w:space="0" w:color="auto"/>
              <w:left w:val="single" w:sz="4" w:space="0" w:color="auto"/>
              <w:bottom w:val="single" w:sz="4" w:space="0" w:color="auto"/>
              <w:right w:val="single" w:sz="4" w:space="0" w:color="auto"/>
            </w:tcBorders>
          </w:tcPr>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Анализ итогов учебно-воспитательной работы.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Педагогическое наблюдение.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Анкетирование учащихся и их родителей. </w:t>
            </w:r>
          </w:p>
          <w:p w:rsidR="00C85705" w:rsidRPr="00D73C4D" w:rsidRDefault="00C85705"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Психолого-педагогическая диагностика: </w:t>
            </w:r>
          </w:p>
          <w:p w:rsidR="00153CD9" w:rsidRPr="00D73C4D" w:rsidRDefault="00C85705"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дифференциально-диагностический</w:t>
            </w:r>
            <w:proofErr w:type="gramEnd"/>
            <w:r w:rsidRPr="00D73C4D">
              <w:rPr>
                <w:rFonts w:ascii="Times New Roman" w:hAnsi="Times New Roman" w:cs="Times New Roman"/>
                <w:sz w:val="24"/>
                <w:szCs w:val="24"/>
              </w:rPr>
              <w:t xml:space="preserve"> опросник профессиональной готовности; методика изучения мотивов выбора профессии С.С. </w:t>
            </w:r>
            <w:proofErr w:type="spellStart"/>
            <w:r w:rsidRPr="00D73C4D">
              <w:rPr>
                <w:rFonts w:ascii="Times New Roman" w:hAnsi="Times New Roman" w:cs="Times New Roman"/>
                <w:sz w:val="24"/>
                <w:szCs w:val="24"/>
              </w:rPr>
              <w:t>Гриншпуна</w:t>
            </w:r>
            <w:proofErr w:type="spellEnd"/>
            <w:r w:rsidRPr="00D73C4D">
              <w:rPr>
                <w:rFonts w:ascii="Times New Roman" w:hAnsi="Times New Roman" w:cs="Times New Roman"/>
                <w:sz w:val="24"/>
                <w:szCs w:val="24"/>
              </w:rPr>
              <w:t xml:space="preserve"> в интерпретации Т.В. </w:t>
            </w:r>
            <w:proofErr w:type="spellStart"/>
            <w:r w:rsidRPr="00D73C4D">
              <w:rPr>
                <w:rFonts w:ascii="Times New Roman" w:hAnsi="Times New Roman" w:cs="Times New Roman"/>
                <w:sz w:val="24"/>
                <w:szCs w:val="24"/>
              </w:rPr>
              <w:t>Черниковой</w:t>
            </w:r>
            <w:proofErr w:type="spellEnd"/>
            <w:r w:rsidRPr="00D73C4D">
              <w:rPr>
                <w:rFonts w:ascii="Times New Roman" w:hAnsi="Times New Roman" w:cs="Times New Roman"/>
                <w:sz w:val="24"/>
                <w:szCs w:val="24"/>
              </w:rPr>
              <w:t xml:space="preserve"> </w:t>
            </w:r>
          </w:p>
        </w:tc>
      </w:tr>
    </w:tbl>
    <w:p w:rsidR="00EA205A" w:rsidRPr="00D73C4D" w:rsidRDefault="00EA205A" w:rsidP="00D73C4D">
      <w:pPr>
        <w:pStyle w:val="a3"/>
        <w:spacing w:line="276" w:lineRule="auto"/>
        <w:rPr>
          <w:rStyle w:val="10"/>
          <w:rFonts w:ascii="Times New Roman" w:hAnsi="Times New Roman" w:cs="Times New Roman"/>
          <w:color w:val="auto"/>
          <w:sz w:val="24"/>
          <w:szCs w:val="24"/>
        </w:rPr>
      </w:pPr>
    </w:p>
    <w:p w:rsidR="00EA205A" w:rsidRPr="00D73C4D" w:rsidRDefault="00EA205A" w:rsidP="00D73C4D">
      <w:pPr>
        <w:spacing w:after="0" w:line="276" w:lineRule="auto"/>
        <w:rPr>
          <w:rStyle w:val="10"/>
          <w:rFonts w:ascii="Times New Roman" w:hAnsi="Times New Roman" w:cs="Times New Roman"/>
          <w:color w:val="auto"/>
          <w:sz w:val="24"/>
          <w:szCs w:val="24"/>
        </w:rPr>
      </w:pPr>
      <w:r w:rsidRPr="00D73C4D">
        <w:rPr>
          <w:rStyle w:val="10"/>
          <w:rFonts w:ascii="Times New Roman" w:hAnsi="Times New Roman" w:cs="Times New Roman"/>
          <w:color w:val="auto"/>
          <w:sz w:val="24"/>
          <w:szCs w:val="24"/>
        </w:rPr>
        <w:br w:type="page"/>
      </w:r>
    </w:p>
    <w:p w:rsidR="00B676DB" w:rsidRPr="00D73C4D" w:rsidRDefault="00E32792" w:rsidP="00D73C4D">
      <w:pPr>
        <w:pStyle w:val="a3"/>
        <w:spacing w:line="276" w:lineRule="auto"/>
        <w:rPr>
          <w:rFonts w:ascii="Times New Roman" w:hAnsi="Times New Roman" w:cs="Times New Roman"/>
          <w:b/>
          <w:sz w:val="24"/>
          <w:szCs w:val="24"/>
        </w:rPr>
      </w:pPr>
      <w:r w:rsidRPr="00D73C4D">
        <w:rPr>
          <w:rStyle w:val="10"/>
          <w:rFonts w:ascii="Times New Roman" w:hAnsi="Times New Roman" w:cs="Times New Roman"/>
          <w:color w:val="auto"/>
          <w:sz w:val="24"/>
          <w:szCs w:val="24"/>
        </w:rPr>
        <w:lastRenderedPageBreak/>
        <w:t>ДЕЯТЕЛЬНОСТЬ КЛАССНОГО РУКОВОДИТЕЛЯ</w:t>
      </w:r>
      <w:r w:rsidRPr="00D73C4D">
        <w:rPr>
          <w:rFonts w:ascii="Times New Roman" w:hAnsi="Times New Roman" w:cs="Times New Roman"/>
          <w:b/>
          <w:sz w:val="24"/>
          <w:szCs w:val="24"/>
        </w:rPr>
        <w:t>.</w:t>
      </w:r>
    </w:p>
    <w:p w:rsidR="00E32792" w:rsidRPr="00D73C4D" w:rsidRDefault="00E32792" w:rsidP="00D73C4D">
      <w:pPr>
        <w:pStyle w:val="a3"/>
        <w:spacing w:line="276" w:lineRule="auto"/>
        <w:rPr>
          <w:rFonts w:ascii="Times New Roman" w:hAnsi="Times New Roman" w:cs="Times New Roman"/>
          <w:b/>
          <w:sz w:val="24"/>
          <w:szCs w:val="24"/>
        </w:rPr>
      </w:pPr>
      <w:r w:rsidRPr="00D73C4D">
        <w:rPr>
          <w:rStyle w:val="a7"/>
          <w:rFonts w:ascii="Times New Roman" w:hAnsi="Times New Roman" w:cs="Times New Roman"/>
          <w:color w:val="auto"/>
        </w:rPr>
        <w:t>Работа классного руководителя</w:t>
      </w:r>
      <w:r w:rsidRPr="00D73C4D">
        <w:rPr>
          <w:rFonts w:ascii="Times New Roman" w:hAnsi="Times New Roman" w:cs="Times New Roman"/>
          <w:b/>
          <w:sz w:val="24"/>
          <w:szCs w:val="24"/>
        </w:rPr>
        <w:t>.</w:t>
      </w:r>
    </w:p>
    <w:p w:rsidR="00E32792"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Ежедневно.</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-встреча детей;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уборка кабинета;</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контроль посещаемости.</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встреча с учителями-предметниками, заместителем директора по УВР;</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организация питания учащихся;</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работа с опаздывающими учащимися и выяснение причины отсутствия учащихся;</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организация дежурства в классном кабинете;</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индивидуальная работа учащихся.</w:t>
      </w:r>
    </w:p>
    <w:p w:rsidR="00E32792" w:rsidRPr="00D73C4D" w:rsidRDefault="00E32792"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Еженедельно</w:t>
      </w:r>
      <w:r w:rsidR="00E74E0B" w:rsidRPr="00D73C4D">
        <w:rPr>
          <w:rFonts w:ascii="Times New Roman" w:hAnsi="Times New Roman" w:cs="Times New Roman"/>
          <w:b/>
          <w:sz w:val="24"/>
          <w:szCs w:val="24"/>
        </w:rPr>
        <w:t>.</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классный час: </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1.</w:t>
      </w:r>
      <w:r w:rsidRPr="00D73C4D">
        <w:rPr>
          <w:rFonts w:ascii="Times New Roman" w:hAnsi="Times New Roman" w:cs="Times New Roman"/>
          <w:sz w:val="24"/>
          <w:szCs w:val="24"/>
        </w:rPr>
        <w:tab/>
        <w:t>Тематический.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2.</w:t>
      </w:r>
      <w:r w:rsidRPr="00D73C4D">
        <w:rPr>
          <w:rFonts w:ascii="Times New Roman" w:hAnsi="Times New Roman" w:cs="Times New Roman"/>
          <w:sz w:val="24"/>
          <w:szCs w:val="24"/>
        </w:rPr>
        <w:tab/>
        <w:t>Коррекционный.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3.</w:t>
      </w:r>
      <w:r w:rsidRPr="00D73C4D">
        <w:rPr>
          <w:rFonts w:ascii="Times New Roman" w:hAnsi="Times New Roman" w:cs="Times New Roman"/>
          <w:sz w:val="24"/>
          <w:szCs w:val="24"/>
        </w:rPr>
        <w:tab/>
        <w:t>Организаторский.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4.</w:t>
      </w:r>
      <w:r w:rsidRPr="00D73C4D">
        <w:rPr>
          <w:rFonts w:ascii="Times New Roman" w:hAnsi="Times New Roman" w:cs="Times New Roman"/>
          <w:sz w:val="24"/>
          <w:szCs w:val="24"/>
        </w:rPr>
        <w:tab/>
        <w:t>Итоговый.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проверка дневников;</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 индивидуальная работа с родителями и детьми;</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внеклассные мероприятия по плану ВР;</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ведение классного журнала;</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работа с активом класса;</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работа с учителями.</w:t>
      </w:r>
    </w:p>
    <w:p w:rsidR="00E32792" w:rsidRPr="00D73C4D" w:rsidRDefault="00E32792"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Каждый месяц</w:t>
      </w:r>
      <w:r w:rsidR="00E74E0B" w:rsidRPr="00D73C4D">
        <w:rPr>
          <w:rFonts w:ascii="Times New Roman" w:hAnsi="Times New Roman" w:cs="Times New Roman"/>
          <w:b/>
          <w:sz w:val="24"/>
          <w:szCs w:val="24"/>
        </w:rPr>
        <w:t>.</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посещение уроков в своем классе по графику;</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встречи с родительским активом по графику;</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совещание по планированию согласно графику;</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консультации у педагога-психолога.</w:t>
      </w:r>
    </w:p>
    <w:p w:rsidR="00E32792" w:rsidRPr="00D73C4D" w:rsidRDefault="00E32792"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Каждая четверть</w:t>
      </w:r>
      <w:r w:rsidR="00E74E0B" w:rsidRPr="00D73C4D">
        <w:rPr>
          <w:rFonts w:ascii="Times New Roman" w:hAnsi="Times New Roman" w:cs="Times New Roman"/>
          <w:b/>
          <w:sz w:val="24"/>
          <w:szCs w:val="24"/>
        </w:rPr>
        <w:t>.</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родительское собрание и дни открытых дверей;</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экскурсии и культпоходы;</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подведение итогов четверти;</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оформление классного журнала по итогам четверти;</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анализ выполнения плана работы за четверть, корректировка планов воспитательной работы на новую четверть;</w:t>
      </w:r>
    </w:p>
    <w:p w:rsidR="00E32792" w:rsidRPr="00D73C4D" w:rsidRDefault="00E3279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проведение открытого мероприятия.</w:t>
      </w:r>
    </w:p>
    <w:p w:rsidR="00E74E0B" w:rsidRPr="00D73C4D" w:rsidRDefault="00E74E0B" w:rsidP="00D73C4D">
      <w:pPr>
        <w:pStyle w:val="a3"/>
        <w:spacing w:line="276" w:lineRule="auto"/>
        <w:rPr>
          <w:rFonts w:ascii="Times New Roman" w:hAnsi="Times New Roman" w:cs="Times New Roman"/>
          <w:sz w:val="24"/>
          <w:szCs w:val="24"/>
        </w:rPr>
        <w:sectPr w:rsidR="00E74E0B" w:rsidRPr="00D73C4D" w:rsidSect="00D610A8">
          <w:footerReference w:type="default" r:id="rId9"/>
          <w:pgSz w:w="11906" w:h="16838"/>
          <w:pgMar w:top="567" w:right="566" w:bottom="1134" w:left="709" w:header="708" w:footer="708" w:gutter="0"/>
          <w:cols w:space="708"/>
          <w:docGrid w:linePitch="360"/>
        </w:sectPr>
      </w:pPr>
    </w:p>
    <w:p w:rsidR="00E74E0B" w:rsidRPr="00D73C4D" w:rsidRDefault="00E74E0B" w:rsidP="00D73C4D">
      <w:pPr>
        <w:pStyle w:val="a3"/>
        <w:spacing w:line="276" w:lineRule="auto"/>
        <w:jc w:val="center"/>
        <w:rPr>
          <w:rFonts w:ascii="Times New Roman" w:hAnsi="Times New Roman" w:cs="Times New Roman"/>
          <w:b/>
          <w:sz w:val="24"/>
          <w:szCs w:val="24"/>
        </w:rPr>
      </w:pPr>
      <w:r w:rsidRPr="00D73C4D">
        <w:rPr>
          <w:rStyle w:val="a7"/>
          <w:rFonts w:ascii="Times New Roman" w:hAnsi="Times New Roman" w:cs="Times New Roman"/>
          <w:b/>
          <w:color w:val="auto"/>
        </w:rPr>
        <w:lastRenderedPageBreak/>
        <w:t>Содержание работы классного руководителя</w:t>
      </w:r>
      <w:r w:rsidRPr="00D73C4D">
        <w:rPr>
          <w:rFonts w:ascii="Times New Roman" w:hAnsi="Times New Roman" w:cs="Times New Roman"/>
          <w:b/>
          <w:sz w:val="24"/>
          <w:szCs w:val="24"/>
        </w:rPr>
        <w:t>.</w:t>
      </w:r>
    </w:p>
    <w:p w:rsidR="00E74E0B" w:rsidRPr="00D73C4D" w:rsidRDefault="00E74E0B" w:rsidP="00D73C4D">
      <w:pPr>
        <w:pStyle w:val="a3"/>
        <w:spacing w:line="276" w:lineRule="auto"/>
        <w:rPr>
          <w:rFonts w:ascii="Times New Roman" w:hAnsi="Times New Roman" w:cs="Times New Roman"/>
          <w:sz w:val="24"/>
          <w:szCs w:val="24"/>
        </w:rPr>
      </w:pPr>
    </w:p>
    <w:tbl>
      <w:tblPr>
        <w:tblStyle w:val="a5"/>
        <w:tblW w:w="15304" w:type="dxa"/>
        <w:tblLayout w:type="fixed"/>
        <w:tblLook w:val="0000" w:firstRow="0" w:lastRow="0" w:firstColumn="0" w:lastColumn="0" w:noHBand="0" w:noVBand="0"/>
      </w:tblPr>
      <w:tblGrid>
        <w:gridCol w:w="704"/>
        <w:gridCol w:w="3119"/>
        <w:gridCol w:w="2976"/>
        <w:gridCol w:w="2977"/>
        <w:gridCol w:w="3004"/>
        <w:gridCol w:w="2524"/>
      </w:tblGrid>
      <w:tr w:rsidR="00E74E0B" w:rsidRPr="00D73C4D" w:rsidTr="00E74E0B">
        <w:trPr>
          <w:trHeight w:val="711"/>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p>
        </w:tc>
        <w:tc>
          <w:tcPr>
            <w:tcW w:w="3119" w:type="dxa"/>
          </w:tcPr>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Инди</w:t>
            </w:r>
            <w:r w:rsidR="001D150E" w:rsidRPr="00D73C4D">
              <w:rPr>
                <w:rFonts w:ascii="Times New Roman" w:hAnsi="Times New Roman" w:cs="Times New Roman"/>
                <w:b/>
                <w:sz w:val="24"/>
                <w:szCs w:val="24"/>
              </w:rPr>
              <w:t>виду</w:t>
            </w:r>
            <w:r w:rsidR="001D150E" w:rsidRPr="00D73C4D">
              <w:rPr>
                <w:rFonts w:ascii="Times New Roman" w:hAnsi="Times New Roman" w:cs="Times New Roman"/>
                <w:b/>
                <w:sz w:val="24"/>
                <w:szCs w:val="24"/>
              </w:rPr>
              <w:softHyphen/>
              <w:t>альная                  ра</w:t>
            </w:r>
            <w:r w:rsidRPr="00D73C4D">
              <w:rPr>
                <w:rFonts w:ascii="Times New Roman" w:hAnsi="Times New Roman" w:cs="Times New Roman"/>
                <w:b/>
                <w:sz w:val="24"/>
                <w:szCs w:val="24"/>
              </w:rPr>
              <w:t>бота с учащимися.</w:t>
            </w:r>
          </w:p>
        </w:tc>
        <w:tc>
          <w:tcPr>
            <w:tcW w:w="2976" w:type="dxa"/>
          </w:tcPr>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Работа</w:t>
            </w:r>
          </w:p>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с классом.</w:t>
            </w:r>
          </w:p>
        </w:tc>
        <w:tc>
          <w:tcPr>
            <w:tcW w:w="2977" w:type="dxa"/>
          </w:tcPr>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Работа</w:t>
            </w:r>
          </w:p>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с родителями.</w:t>
            </w:r>
          </w:p>
        </w:tc>
        <w:tc>
          <w:tcPr>
            <w:tcW w:w="3004" w:type="dxa"/>
          </w:tcPr>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Работа с педагогиче</w:t>
            </w:r>
            <w:r w:rsidRPr="00D73C4D">
              <w:rPr>
                <w:rFonts w:ascii="Times New Roman" w:hAnsi="Times New Roman" w:cs="Times New Roman"/>
                <w:b/>
                <w:sz w:val="24"/>
                <w:szCs w:val="24"/>
              </w:rPr>
              <w:softHyphen/>
              <w:t>ским коллективом.</w:t>
            </w:r>
          </w:p>
        </w:tc>
        <w:tc>
          <w:tcPr>
            <w:tcW w:w="2524" w:type="dxa"/>
          </w:tcPr>
          <w:p w:rsidR="00E74E0B" w:rsidRPr="00D73C4D" w:rsidRDefault="00E74E0B"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Внешние</w:t>
            </w:r>
          </w:p>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Связи.</w:t>
            </w:r>
          </w:p>
        </w:tc>
      </w:tr>
      <w:tr w:rsidR="00E74E0B" w:rsidRPr="00D73C4D" w:rsidTr="00E74E0B">
        <w:trPr>
          <w:trHeight w:val="1134"/>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Учёба</w:t>
            </w:r>
          </w:p>
        </w:tc>
        <w:tc>
          <w:tcPr>
            <w:tcW w:w="3119"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Контроль успеваемости и учебной дисциплины. Создание условий для развития познавательных интересов</w:t>
            </w:r>
          </w:p>
        </w:tc>
        <w:tc>
          <w:tcPr>
            <w:tcW w:w="2976"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Организация учебной деятельности класса. Координация деятельности учителей-предметников с классным коллективом. Развитие умения научно организовывать умственный труд. Развитие положительной мотивации учения.</w:t>
            </w:r>
          </w:p>
        </w:tc>
        <w:tc>
          <w:tcPr>
            <w:tcW w:w="2977"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Индивидуальная работа с родителями по вопросам учёбы. Корректировка совместных требований к учащимся. Проведение родительских собраний по вопросам успеваемости и помощи ребёнку в учёбе. Организация консультаций для родителей, учителей-предметников.</w:t>
            </w:r>
          </w:p>
        </w:tc>
        <w:tc>
          <w:tcPr>
            <w:tcW w:w="300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Привлечение учителей к работе с родителями. Работа с участниками различных конкурсов, олимпиад.</w:t>
            </w:r>
          </w:p>
        </w:tc>
        <w:tc>
          <w:tcPr>
            <w:tcW w:w="252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Осуществление взаимосвязи с учреждениями дополнительного образования</w:t>
            </w:r>
          </w:p>
        </w:tc>
      </w:tr>
      <w:tr w:rsidR="00E74E0B" w:rsidRPr="00D73C4D" w:rsidTr="00E74E0B">
        <w:trPr>
          <w:trHeight w:val="1134"/>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Общение и развитие</w:t>
            </w:r>
          </w:p>
        </w:tc>
        <w:tc>
          <w:tcPr>
            <w:tcW w:w="3119"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Изучение и корректировка личностного развития учащегося, его места в классном коллективе. Координация взаимоотношений «ученик-ученик», «ученик-учитель», «ученик-родитель». Работа по формированию высокой духовной культуры личности, гражданской позиции.</w:t>
            </w:r>
          </w:p>
        </w:tc>
        <w:tc>
          <w:tcPr>
            <w:tcW w:w="2976"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Анализ развития коллектива, подбор формы и методов  реализации целей и задач развития коллектива Организация мероприятий по повышению уровня развития коллектива.</w:t>
            </w:r>
          </w:p>
        </w:tc>
        <w:tc>
          <w:tcPr>
            <w:tcW w:w="2977"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Индивидуальная работа с родителями по вопросам развития личности ребёнка, определение задач по развитию каждого учащегося. Организация консультаций специалистов. Организация обмена опыта между родителями.</w:t>
            </w:r>
          </w:p>
        </w:tc>
        <w:tc>
          <w:tcPr>
            <w:tcW w:w="300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Взаимодействие с педагогом-психологом, администрацией, коллегами по решению проблем, диагностики и коррекции личности учащегося и коллектива класса.</w:t>
            </w:r>
          </w:p>
        </w:tc>
        <w:tc>
          <w:tcPr>
            <w:tcW w:w="252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Взаимодействие с учреждениями культуры и детскими организациями. Правовая защита семьи. </w:t>
            </w:r>
          </w:p>
        </w:tc>
      </w:tr>
      <w:tr w:rsidR="00E74E0B" w:rsidRPr="00D73C4D" w:rsidTr="00E74E0B">
        <w:trPr>
          <w:trHeight w:val="1134"/>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lastRenderedPageBreak/>
              <w:t>Досуг</w:t>
            </w:r>
          </w:p>
        </w:tc>
        <w:tc>
          <w:tcPr>
            <w:tcW w:w="3119"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Выявление досуговой сферы учащихся. Привлечение учащихся к организации и проведению классных и общешкольных дел, мероприятий.</w:t>
            </w:r>
          </w:p>
        </w:tc>
        <w:tc>
          <w:tcPr>
            <w:tcW w:w="2976"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Развитие творческого потенциала и мобильности коллектива. Организация интересных дел, создание  актива класса.</w:t>
            </w:r>
          </w:p>
        </w:tc>
        <w:tc>
          <w:tcPr>
            <w:tcW w:w="2977"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Выявление интересов и хобби родителей. Привлечение их к организации досуга детей. Организация совместных с родителями мероприятий. Работа с родительским активом.</w:t>
            </w:r>
          </w:p>
        </w:tc>
        <w:tc>
          <w:tcPr>
            <w:tcW w:w="300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Взаимодействие с учителями-предметниками и руководителями школьных кружков при подготовке классных дел. Организация совместных мероприятий, классных часов, родительских собраний. </w:t>
            </w:r>
          </w:p>
        </w:tc>
        <w:tc>
          <w:tcPr>
            <w:tcW w:w="252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Организация деятельности учащихся по развитию своих способностей вне школы.</w:t>
            </w:r>
          </w:p>
        </w:tc>
      </w:tr>
      <w:tr w:rsidR="00E74E0B" w:rsidRPr="00D73C4D" w:rsidTr="00E74E0B">
        <w:trPr>
          <w:trHeight w:val="1134"/>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Здоровье</w:t>
            </w:r>
          </w:p>
        </w:tc>
        <w:tc>
          <w:tcPr>
            <w:tcW w:w="3119"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w:t>
            </w:r>
            <w:proofErr w:type="gramStart"/>
            <w:r w:rsidRPr="00D73C4D">
              <w:rPr>
                <w:rFonts w:ascii="Times New Roman" w:hAnsi="Times New Roman" w:cs="Times New Roman"/>
                <w:sz w:val="24"/>
                <w:szCs w:val="24"/>
              </w:rPr>
              <w:t>Контроль за</w:t>
            </w:r>
            <w:proofErr w:type="gramEnd"/>
            <w:r w:rsidRPr="00D73C4D">
              <w:rPr>
                <w:rFonts w:ascii="Times New Roman" w:hAnsi="Times New Roman" w:cs="Times New Roman"/>
                <w:sz w:val="24"/>
                <w:szCs w:val="24"/>
              </w:rPr>
              <w:t xml:space="preserve"> соблюдением занятий в рекомендованных врачом группах на физкультуре. Наблюдение за физическим и психическим развитием учащегося. Забота о сохранении и укреплении здоровья учащегося. Обеспечение помощи заболевшим учащимся по учёбе.</w:t>
            </w:r>
          </w:p>
        </w:tc>
        <w:tc>
          <w:tcPr>
            <w:tcW w:w="2976" w:type="dxa"/>
          </w:tcPr>
          <w:p w:rsidR="00E74E0B" w:rsidRPr="00D73C4D" w:rsidRDefault="00E74E0B"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Контроль за</w:t>
            </w:r>
            <w:proofErr w:type="gramEnd"/>
            <w:r w:rsidRPr="00D73C4D">
              <w:rPr>
                <w:rFonts w:ascii="Times New Roman" w:hAnsi="Times New Roman" w:cs="Times New Roman"/>
                <w:sz w:val="24"/>
                <w:szCs w:val="24"/>
              </w:rPr>
              <w:t xml:space="preserve"> соблюдением санитарно-гигиенических норм в учебных помещениях и обеспечение безопасности учащихся. Организация питания учащихся. Пропаганда здорового образа жизни. Организация спортивных мероприятий, походов, экскурсий. </w:t>
            </w:r>
          </w:p>
        </w:tc>
        <w:tc>
          <w:tcPr>
            <w:tcW w:w="2977"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Просвещение родителей о возрастных особенностях развития детей. Организация консультаций специалистов по вопросам физического и психического здоровья детей. </w:t>
            </w:r>
          </w:p>
        </w:tc>
        <w:tc>
          <w:tcPr>
            <w:tcW w:w="300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Взаимодействие с учителями физической культуры, школьным врачом по вопросам охраны здоровья детей и пропаганде здорового образа жизни. Организация отдыха учащихся летний период. </w:t>
            </w:r>
          </w:p>
        </w:tc>
        <w:tc>
          <w:tcPr>
            <w:tcW w:w="252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Работа по привлечению учащихся в спортивные и оздоровительные кружки и секции. Привлечение специалистов медицинских учреждений к работе с детьми и родителями. Организация участия  учащихся в  районных массовых спортивных и оздоровительных мероприятиях.</w:t>
            </w:r>
          </w:p>
        </w:tc>
      </w:tr>
      <w:tr w:rsidR="00E74E0B" w:rsidRPr="00D73C4D" w:rsidTr="00E74E0B">
        <w:trPr>
          <w:trHeight w:val="561"/>
        </w:trPr>
        <w:tc>
          <w:tcPr>
            <w:tcW w:w="704" w:type="dxa"/>
            <w:textDirection w:val="btLr"/>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Научно-методическая работа</w:t>
            </w:r>
          </w:p>
        </w:tc>
        <w:tc>
          <w:tcPr>
            <w:tcW w:w="3119"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Анализ и оценка личностного развития учащихся на различных этапах. Определение на основе результатов </w:t>
            </w:r>
            <w:r w:rsidRPr="00D73C4D">
              <w:rPr>
                <w:rFonts w:ascii="Times New Roman" w:hAnsi="Times New Roman" w:cs="Times New Roman"/>
                <w:sz w:val="24"/>
                <w:szCs w:val="24"/>
              </w:rPr>
              <w:lastRenderedPageBreak/>
              <w:t xml:space="preserve">исследований стратегии и тактики индивидуальной воспитательной работы. </w:t>
            </w:r>
          </w:p>
        </w:tc>
        <w:tc>
          <w:tcPr>
            <w:tcW w:w="2976"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 xml:space="preserve">Выработка оптимальной схемы исследования становления классного коллектива, подбор методов диагностики. </w:t>
            </w:r>
            <w:r w:rsidRPr="00D73C4D">
              <w:rPr>
                <w:rFonts w:ascii="Times New Roman" w:hAnsi="Times New Roman" w:cs="Times New Roman"/>
                <w:sz w:val="24"/>
                <w:szCs w:val="24"/>
              </w:rPr>
              <w:lastRenderedPageBreak/>
              <w:t xml:space="preserve">Определение ведущих направлений воспитательной работы с данным классом. </w:t>
            </w:r>
          </w:p>
        </w:tc>
        <w:tc>
          <w:tcPr>
            <w:tcW w:w="2977"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 xml:space="preserve">Анализ воспитательных явлений семьи на ребёнка, коррекция семейного воспитания, координация усилий семьи и школы в </w:t>
            </w:r>
            <w:r w:rsidRPr="00D73C4D">
              <w:rPr>
                <w:rFonts w:ascii="Times New Roman" w:hAnsi="Times New Roman" w:cs="Times New Roman"/>
                <w:sz w:val="24"/>
                <w:szCs w:val="24"/>
              </w:rPr>
              <w:lastRenderedPageBreak/>
              <w:t>учебно-воспитательном процессе.</w:t>
            </w:r>
          </w:p>
        </w:tc>
        <w:tc>
          <w:tcPr>
            <w:tcW w:w="300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 xml:space="preserve">Повышение квалификации, обмен опытом, участие в семинарах и методических объединениях. Изучение и </w:t>
            </w:r>
            <w:r w:rsidRPr="00D73C4D">
              <w:rPr>
                <w:rFonts w:ascii="Times New Roman" w:hAnsi="Times New Roman" w:cs="Times New Roman"/>
                <w:sz w:val="24"/>
                <w:szCs w:val="24"/>
              </w:rPr>
              <w:lastRenderedPageBreak/>
              <w:t>внедрение инновационных форм воспитательной работы. Взаимодействие с коллегами, психологами, администрацией.</w:t>
            </w:r>
          </w:p>
        </w:tc>
        <w:tc>
          <w:tcPr>
            <w:tcW w:w="2524" w:type="dxa"/>
          </w:tcPr>
          <w:p w:rsidR="00E74E0B" w:rsidRPr="00D73C4D" w:rsidRDefault="00E74E0B"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lastRenderedPageBreak/>
              <w:t xml:space="preserve">Привлечение работников медицинских, досуговых, социальных </w:t>
            </w:r>
            <w:r w:rsidRPr="00D73C4D">
              <w:rPr>
                <w:rFonts w:ascii="Times New Roman" w:hAnsi="Times New Roman" w:cs="Times New Roman"/>
                <w:sz w:val="24"/>
                <w:szCs w:val="24"/>
              </w:rPr>
              <w:lastRenderedPageBreak/>
              <w:t>организаций к работе по диагностике и коррекции личностного развития учащихся.</w:t>
            </w:r>
          </w:p>
        </w:tc>
      </w:tr>
    </w:tbl>
    <w:p w:rsidR="005A7DC2" w:rsidRPr="00D73C4D" w:rsidRDefault="005A7DC2" w:rsidP="00D73C4D">
      <w:pPr>
        <w:pStyle w:val="a3"/>
        <w:spacing w:line="276" w:lineRule="auto"/>
        <w:rPr>
          <w:rFonts w:ascii="Times New Roman" w:hAnsi="Times New Roman" w:cs="Times New Roman"/>
          <w:sz w:val="24"/>
          <w:szCs w:val="24"/>
        </w:rPr>
        <w:sectPr w:rsidR="005A7DC2" w:rsidRPr="00D73C4D" w:rsidSect="00BB6808">
          <w:pgSz w:w="16838" w:h="11906" w:orient="landscape"/>
          <w:pgMar w:top="568" w:right="1134" w:bottom="850" w:left="709" w:header="708" w:footer="708" w:gutter="0"/>
          <w:cols w:space="708"/>
          <w:docGrid w:linePitch="360"/>
        </w:sectPr>
      </w:pPr>
    </w:p>
    <w:p w:rsidR="005A7DC2" w:rsidRPr="00D73C4D" w:rsidRDefault="005A7DC2" w:rsidP="00D73C4D">
      <w:pPr>
        <w:pStyle w:val="a3"/>
        <w:spacing w:line="276" w:lineRule="auto"/>
        <w:jc w:val="center"/>
        <w:rPr>
          <w:rFonts w:ascii="Times New Roman" w:hAnsi="Times New Roman" w:cs="Times New Roman"/>
          <w:b/>
          <w:sz w:val="24"/>
          <w:szCs w:val="24"/>
        </w:rPr>
      </w:pPr>
      <w:r w:rsidRPr="00D73C4D">
        <w:rPr>
          <w:rStyle w:val="a7"/>
          <w:rFonts w:ascii="Times New Roman" w:hAnsi="Times New Roman" w:cs="Times New Roman"/>
          <w:b/>
          <w:color w:val="auto"/>
        </w:rPr>
        <w:lastRenderedPageBreak/>
        <w:t>Характеристика класса</w:t>
      </w:r>
    </w:p>
    <w:p w:rsidR="005A7DC2" w:rsidRPr="00D73C4D" w:rsidRDefault="005A7DC2" w:rsidP="00D73C4D">
      <w:pPr>
        <w:pStyle w:val="a3"/>
        <w:spacing w:line="276" w:lineRule="auto"/>
        <w:rPr>
          <w:rFonts w:ascii="Times New Roman" w:hAnsi="Times New Roman" w:cs="Times New Roman"/>
          <w:i/>
          <w:sz w:val="24"/>
          <w:szCs w:val="24"/>
        </w:rPr>
      </w:pPr>
      <w:r w:rsidRPr="00D73C4D">
        <w:rPr>
          <w:rFonts w:ascii="Times New Roman" w:hAnsi="Times New Roman" w:cs="Times New Roman"/>
          <w:i/>
          <w:sz w:val="24"/>
          <w:szCs w:val="24"/>
        </w:rPr>
        <w:t>Состав класса:</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  количество учащихся – </w:t>
      </w:r>
      <w:r w:rsidR="00C268D0">
        <w:rPr>
          <w:rFonts w:ascii="Times New Roman" w:hAnsi="Times New Roman" w:cs="Times New Roman"/>
          <w:sz w:val="24"/>
          <w:szCs w:val="24"/>
        </w:rPr>
        <w:t>5</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w:t>
      </w:r>
      <w:r w:rsidR="00C268D0">
        <w:rPr>
          <w:rFonts w:ascii="Times New Roman" w:hAnsi="Times New Roman" w:cs="Times New Roman"/>
          <w:sz w:val="24"/>
          <w:szCs w:val="24"/>
        </w:rPr>
        <w:t xml:space="preserve">                  из них:   </w:t>
      </w:r>
      <w:r w:rsidRPr="00D73C4D">
        <w:rPr>
          <w:rFonts w:ascii="Times New Roman" w:hAnsi="Times New Roman" w:cs="Times New Roman"/>
          <w:sz w:val="24"/>
          <w:szCs w:val="24"/>
        </w:rPr>
        <w:t xml:space="preserve">девочек – </w:t>
      </w:r>
      <w:r w:rsidR="00C268D0">
        <w:rPr>
          <w:rFonts w:ascii="Times New Roman" w:hAnsi="Times New Roman" w:cs="Times New Roman"/>
          <w:sz w:val="24"/>
          <w:szCs w:val="24"/>
        </w:rPr>
        <w:t xml:space="preserve">    2</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мальчиков – </w:t>
      </w:r>
      <w:r w:rsidR="00C268D0">
        <w:rPr>
          <w:rFonts w:ascii="Times New Roman" w:hAnsi="Times New Roman" w:cs="Times New Roman"/>
          <w:sz w:val="24"/>
          <w:szCs w:val="24"/>
        </w:rPr>
        <w:t>3</w:t>
      </w:r>
    </w:p>
    <w:p w:rsidR="002D0906" w:rsidRPr="00D73C4D" w:rsidRDefault="00502F56"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u w:val="single"/>
        </w:rPr>
        <w:t xml:space="preserve">2. </w:t>
      </w:r>
      <w:r w:rsidR="002D0906" w:rsidRPr="00D73C4D">
        <w:rPr>
          <w:rFonts w:ascii="Times New Roman" w:hAnsi="Times New Roman" w:cs="Times New Roman"/>
          <w:sz w:val="24"/>
          <w:szCs w:val="24"/>
          <w:u w:val="single"/>
        </w:rPr>
        <w:t>У большинства родителей средне-специальное или высшее образование</w:t>
      </w:r>
    </w:p>
    <w:p w:rsidR="005A7DC2" w:rsidRPr="00D73C4D" w:rsidRDefault="005A7DC2" w:rsidP="00D73C4D">
      <w:pPr>
        <w:pStyle w:val="a3"/>
        <w:spacing w:line="276" w:lineRule="auto"/>
        <w:rPr>
          <w:rFonts w:ascii="Times New Roman" w:hAnsi="Times New Roman" w:cs="Times New Roman"/>
          <w:i/>
          <w:sz w:val="24"/>
          <w:szCs w:val="24"/>
        </w:rPr>
      </w:pPr>
      <w:r w:rsidRPr="00D73C4D">
        <w:rPr>
          <w:rFonts w:ascii="Times New Roman" w:hAnsi="Times New Roman" w:cs="Times New Roman"/>
          <w:sz w:val="24"/>
          <w:szCs w:val="24"/>
        </w:rPr>
        <w:t xml:space="preserve">3. </w:t>
      </w:r>
      <w:r w:rsidRPr="00D73C4D">
        <w:rPr>
          <w:rFonts w:ascii="Times New Roman" w:hAnsi="Times New Roman" w:cs="Times New Roman"/>
          <w:i/>
          <w:sz w:val="24"/>
          <w:szCs w:val="24"/>
        </w:rPr>
        <w:t>Коллектив:</w:t>
      </w:r>
    </w:p>
    <w:p w:rsidR="002D0906" w:rsidRPr="00D73C4D" w:rsidRDefault="002D0906"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u w:val="single"/>
        </w:rPr>
        <w:t xml:space="preserve">- </w:t>
      </w:r>
      <w:r w:rsidR="005A7DC2" w:rsidRPr="00D73C4D">
        <w:rPr>
          <w:rFonts w:ascii="Times New Roman" w:hAnsi="Times New Roman" w:cs="Times New Roman"/>
          <w:sz w:val="24"/>
          <w:szCs w:val="24"/>
          <w:u w:val="single"/>
        </w:rPr>
        <w:t xml:space="preserve"> </w:t>
      </w:r>
      <w:r w:rsidRPr="00D73C4D">
        <w:rPr>
          <w:rFonts w:ascii="Times New Roman" w:hAnsi="Times New Roman" w:cs="Times New Roman"/>
          <w:sz w:val="24"/>
          <w:szCs w:val="24"/>
          <w:u w:val="single"/>
        </w:rPr>
        <w:t>средний уровень сплоченности.</w:t>
      </w:r>
    </w:p>
    <w:p w:rsidR="002D0906" w:rsidRPr="00D73C4D" w:rsidRDefault="002D0906"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u w:val="single"/>
        </w:rPr>
        <w:t xml:space="preserve">Лидерами в классе являются </w:t>
      </w:r>
      <w:proofErr w:type="spellStart"/>
      <w:r w:rsidR="00F626C4">
        <w:rPr>
          <w:rFonts w:ascii="Times New Roman" w:hAnsi="Times New Roman" w:cs="Times New Roman"/>
          <w:sz w:val="24"/>
          <w:szCs w:val="24"/>
          <w:u w:val="single"/>
        </w:rPr>
        <w:t>Находкин</w:t>
      </w:r>
      <w:proofErr w:type="spellEnd"/>
      <w:proofErr w:type="gramStart"/>
      <w:r w:rsidR="00F626C4">
        <w:rPr>
          <w:rFonts w:ascii="Times New Roman" w:hAnsi="Times New Roman" w:cs="Times New Roman"/>
          <w:sz w:val="24"/>
          <w:szCs w:val="24"/>
          <w:u w:val="single"/>
        </w:rPr>
        <w:t xml:space="preserve"> С</w:t>
      </w:r>
      <w:proofErr w:type="gramEnd"/>
      <w:r w:rsidR="00F626C4">
        <w:rPr>
          <w:rFonts w:ascii="Times New Roman" w:hAnsi="Times New Roman" w:cs="Times New Roman"/>
          <w:sz w:val="24"/>
          <w:szCs w:val="24"/>
          <w:u w:val="single"/>
        </w:rPr>
        <w:t xml:space="preserve">, </w:t>
      </w:r>
      <w:proofErr w:type="spellStart"/>
      <w:r w:rsidR="00F626C4">
        <w:rPr>
          <w:rFonts w:ascii="Times New Roman" w:hAnsi="Times New Roman" w:cs="Times New Roman"/>
          <w:sz w:val="24"/>
          <w:szCs w:val="24"/>
          <w:u w:val="single"/>
        </w:rPr>
        <w:t>Сибелев</w:t>
      </w:r>
      <w:proofErr w:type="spellEnd"/>
      <w:r w:rsidR="00F626C4">
        <w:rPr>
          <w:rFonts w:ascii="Times New Roman" w:hAnsi="Times New Roman" w:cs="Times New Roman"/>
          <w:sz w:val="24"/>
          <w:szCs w:val="24"/>
          <w:u w:val="single"/>
        </w:rPr>
        <w:t xml:space="preserve"> И.</w:t>
      </w:r>
      <w:r w:rsidRPr="00D73C4D">
        <w:rPr>
          <w:rFonts w:ascii="Times New Roman" w:hAnsi="Times New Roman" w:cs="Times New Roman"/>
          <w:sz w:val="24"/>
          <w:szCs w:val="24"/>
        </w:rPr>
        <w:t xml:space="preserve"> </w:t>
      </w:r>
    </w:p>
    <w:p w:rsidR="002D0906" w:rsidRPr="00D73C4D" w:rsidRDefault="005A7DC2"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rPr>
        <w:t>-</w:t>
      </w:r>
      <w:r w:rsidR="002D0906" w:rsidRPr="00D73C4D">
        <w:rPr>
          <w:rFonts w:ascii="Times New Roman" w:hAnsi="Times New Roman" w:cs="Times New Roman"/>
          <w:sz w:val="24"/>
          <w:szCs w:val="24"/>
          <w:u w:val="single"/>
        </w:rPr>
        <w:t xml:space="preserve"> актив класса пользуется авторитетом;</w:t>
      </w:r>
    </w:p>
    <w:p w:rsidR="00502F56" w:rsidRPr="00D73C4D" w:rsidRDefault="002D0906"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u w:val="single"/>
        </w:rPr>
        <w:t xml:space="preserve">- </w:t>
      </w:r>
      <w:r w:rsidR="00E164E3" w:rsidRPr="00D73C4D">
        <w:rPr>
          <w:rFonts w:ascii="Times New Roman" w:hAnsi="Times New Roman" w:cs="Times New Roman"/>
          <w:sz w:val="24"/>
          <w:szCs w:val="24"/>
          <w:u w:val="single"/>
        </w:rPr>
        <w:t>в коллективе преобладает познавательная деятельность</w:t>
      </w:r>
      <w:r w:rsidR="00502F56" w:rsidRPr="00D73C4D">
        <w:rPr>
          <w:rFonts w:ascii="Times New Roman" w:hAnsi="Times New Roman" w:cs="Times New Roman"/>
          <w:sz w:val="24"/>
          <w:szCs w:val="24"/>
          <w:u w:val="single"/>
        </w:rPr>
        <w:t xml:space="preserve"> </w:t>
      </w:r>
      <w:r w:rsidR="00EA205A" w:rsidRPr="00D73C4D">
        <w:rPr>
          <w:rFonts w:ascii="Times New Roman" w:hAnsi="Times New Roman" w:cs="Times New Roman"/>
          <w:sz w:val="24"/>
          <w:szCs w:val="24"/>
          <w:u w:val="single"/>
        </w:rPr>
        <w:t xml:space="preserve"> и межличностное общение</w:t>
      </w:r>
    </w:p>
    <w:p w:rsidR="005A7DC2" w:rsidRPr="00D73C4D" w:rsidRDefault="005A7DC2"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rPr>
        <w:t xml:space="preserve"> </w:t>
      </w:r>
      <w:r w:rsidR="00502F56" w:rsidRPr="00D73C4D">
        <w:rPr>
          <w:rFonts w:ascii="Times New Roman" w:hAnsi="Times New Roman" w:cs="Times New Roman"/>
          <w:sz w:val="24"/>
          <w:szCs w:val="24"/>
          <w:u w:val="single"/>
        </w:rPr>
        <w:t>Помощь в подготовке и проведении классных часов</w:t>
      </w:r>
    </w:p>
    <w:p w:rsidR="005A7DC2" w:rsidRPr="00D73C4D" w:rsidRDefault="005A7DC2" w:rsidP="00D73C4D">
      <w:pPr>
        <w:pStyle w:val="a3"/>
        <w:spacing w:line="276" w:lineRule="auto"/>
        <w:rPr>
          <w:rFonts w:ascii="Times New Roman" w:hAnsi="Times New Roman" w:cs="Times New Roman"/>
          <w:i/>
          <w:sz w:val="24"/>
          <w:szCs w:val="24"/>
        </w:rPr>
      </w:pPr>
      <w:r w:rsidRPr="00D73C4D">
        <w:rPr>
          <w:rFonts w:ascii="Times New Roman" w:hAnsi="Times New Roman" w:cs="Times New Roman"/>
          <w:i/>
          <w:sz w:val="24"/>
          <w:szCs w:val="24"/>
        </w:rPr>
        <w:t>4. Общественно полезная деятельность:</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w:t>
      </w:r>
      <w:r w:rsidR="00E164E3" w:rsidRPr="00D73C4D">
        <w:rPr>
          <w:rFonts w:ascii="Times New Roman" w:hAnsi="Times New Roman" w:cs="Times New Roman"/>
          <w:sz w:val="24"/>
          <w:szCs w:val="24"/>
          <w:u w:val="single"/>
        </w:rPr>
        <w:t xml:space="preserve">большинство ребят </w:t>
      </w:r>
      <w:proofErr w:type="gramStart"/>
      <w:r w:rsidR="00E164E3" w:rsidRPr="00D73C4D">
        <w:rPr>
          <w:rFonts w:ascii="Times New Roman" w:hAnsi="Times New Roman" w:cs="Times New Roman"/>
          <w:sz w:val="24"/>
          <w:szCs w:val="24"/>
          <w:u w:val="single"/>
        </w:rPr>
        <w:t>активны</w:t>
      </w:r>
      <w:proofErr w:type="gramEnd"/>
      <w:r w:rsidR="00E164E3" w:rsidRPr="00D73C4D">
        <w:rPr>
          <w:rFonts w:ascii="Times New Roman" w:hAnsi="Times New Roman" w:cs="Times New Roman"/>
          <w:sz w:val="24"/>
          <w:szCs w:val="24"/>
          <w:u w:val="single"/>
        </w:rPr>
        <w:t xml:space="preserve"> к общественным поручениям</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участие в классных и общешкольных делах (степень самостоятельности): </w:t>
      </w:r>
      <w:r w:rsidR="00E164E3" w:rsidRPr="00D73C4D">
        <w:rPr>
          <w:rFonts w:ascii="Times New Roman" w:hAnsi="Times New Roman" w:cs="Times New Roman"/>
          <w:sz w:val="24"/>
          <w:szCs w:val="24"/>
          <w:u w:val="single"/>
        </w:rPr>
        <w:t>выполняют поручения под руководством старших</w:t>
      </w:r>
    </w:p>
    <w:p w:rsidR="005A7DC2" w:rsidRPr="00D73C4D" w:rsidRDefault="005A7DC2"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 влияние проводимых классных и общественных дел, направленных на изменение в личности школьника: </w:t>
      </w:r>
      <w:r w:rsidR="00E164E3" w:rsidRPr="00D73C4D">
        <w:rPr>
          <w:rFonts w:ascii="Times New Roman" w:hAnsi="Times New Roman" w:cs="Times New Roman"/>
          <w:sz w:val="24"/>
          <w:szCs w:val="24"/>
          <w:u w:val="single"/>
        </w:rPr>
        <w:t>развивается творческая индивидуальность учащихся</w:t>
      </w:r>
    </w:p>
    <w:p w:rsidR="005A7DC2" w:rsidRPr="00D73C4D" w:rsidRDefault="005A7DC2" w:rsidP="00D73C4D">
      <w:pPr>
        <w:pStyle w:val="a3"/>
        <w:spacing w:line="276" w:lineRule="auto"/>
        <w:rPr>
          <w:rFonts w:ascii="Times New Roman" w:hAnsi="Times New Roman" w:cs="Times New Roman"/>
          <w:i/>
          <w:sz w:val="24"/>
          <w:szCs w:val="24"/>
        </w:rPr>
      </w:pPr>
      <w:r w:rsidRPr="00D73C4D">
        <w:rPr>
          <w:rFonts w:ascii="Times New Roman" w:hAnsi="Times New Roman" w:cs="Times New Roman"/>
          <w:i/>
          <w:sz w:val="24"/>
          <w:szCs w:val="24"/>
        </w:rPr>
        <w:t>5. Отношение к учению:</w:t>
      </w:r>
    </w:p>
    <w:p w:rsidR="005A7DC2" w:rsidRPr="00D73C4D" w:rsidRDefault="005A7DC2"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rPr>
        <w:t xml:space="preserve">- мотивы, побуждающие к обучению у большинства учащихся класса: </w:t>
      </w:r>
      <w:r w:rsidR="00E164E3" w:rsidRPr="00D73C4D">
        <w:rPr>
          <w:rFonts w:ascii="Times New Roman" w:hAnsi="Times New Roman" w:cs="Times New Roman"/>
          <w:sz w:val="24"/>
          <w:szCs w:val="24"/>
          <w:u w:val="single"/>
        </w:rPr>
        <w:t>познавательные</w:t>
      </w:r>
    </w:p>
    <w:p w:rsidR="00F626C4" w:rsidRDefault="005A7DC2" w:rsidP="00D73C4D">
      <w:pPr>
        <w:pStyle w:val="a3"/>
        <w:spacing w:line="276" w:lineRule="auto"/>
        <w:rPr>
          <w:rFonts w:ascii="Times New Roman" w:hAnsi="Times New Roman" w:cs="Times New Roman"/>
          <w:sz w:val="24"/>
          <w:szCs w:val="24"/>
          <w:u w:val="single"/>
        </w:rPr>
      </w:pPr>
      <w:r w:rsidRPr="00D73C4D">
        <w:rPr>
          <w:rFonts w:ascii="Times New Roman" w:hAnsi="Times New Roman" w:cs="Times New Roman"/>
          <w:sz w:val="24"/>
          <w:szCs w:val="24"/>
        </w:rPr>
        <w:t xml:space="preserve">- активность на уроках: </w:t>
      </w:r>
      <w:r w:rsidR="00E164E3" w:rsidRPr="00D73C4D">
        <w:rPr>
          <w:rFonts w:ascii="Times New Roman" w:hAnsi="Times New Roman" w:cs="Times New Roman"/>
          <w:sz w:val="24"/>
          <w:szCs w:val="24"/>
          <w:u w:val="single"/>
        </w:rPr>
        <w:t>средний уров</w:t>
      </w:r>
      <w:r w:rsidR="00F626C4">
        <w:rPr>
          <w:rFonts w:ascii="Times New Roman" w:hAnsi="Times New Roman" w:cs="Times New Roman"/>
          <w:sz w:val="24"/>
          <w:szCs w:val="24"/>
          <w:u w:val="single"/>
        </w:rPr>
        <w:t>ень. Все активны на уроке</w:t>
      </w:r>
    </w:p>
    <w:p w:rsidR="005A7DC2" w:rsidRPr="00D73C4D" w:rsidRDefault="005A7DC2" w:rsidP="00D73C4D">
      <w:pPr>
        <w:pStyle w:val="a3"/>
        <w:spacing w:line="276" w:lineRule="auto"/>
        <w:rPr>
          <w:rFonts w:ascii="Times New Roman" w:hAnsi="Times New Roman" w:cs="Times New Roman"/>
          <w:i/>
          <w:sz w:val="24"/>
          <w:szCs w:val="24"/>
          <w:u w:val="single"/>
        </w:rPr>
      </w:pPr>
      <w:r w:rsidRPr="00D73C4D">
        <w:rPr>
          <w:rFonts w:ascii="Times New Roman" w:hAnsi="Times New Roman" w:cs="Times New Roman"/>
          <w:sz w:val="24"/>
          <w:szCs w:val="24"/>
        </w:rPr>
        <w:t>- ответственность при выполнении заданий, развитость познавательных интересов</w:t>
      </w:r>
      <w:r w:rsidR="00502F56" w:rsidRPr="00D73C4D">
        <w:rPr>
          <w:rFonts w:ascii="Times New Roman" w:hAnsi="Times New Roman" w:cs="Times New Roman"/>
          <w:sz w:val="24"/>
          <w:szCs w:val="24"/>
          <w:u w:val="single"/>
        </w:rPr>
        <w:t xml:space="preserve"> </w:t>
      </w:r>
      <w:r w:rsidR="00F626C4">
        <w:rPr>
          <w:rFonts w:ascii="Times New Roman" w:hAnsi="Times New Roman" w:cs="Times New Roman"/>
          <w:sz w:val="24"/>
          <w:szCs w:val="24"/>
          <w:u w:val="single"/>
        </w:rPr>
        <w:t>наблюдается у всех</w:t>
      </w:r>
    </w:p>
    <w:p w:rsidR="00F626C4" w:rsidRDefault="00F626C4" w:rsidP="00F626C4">
      <w:pPr>
        <w:pStyle w:val="a3"/>
        <w:spacing w:line="276" w:lineRule="auto"/>
        <w:rPr>
          <w:rFonts w:ascii="Times New Roman" w:hAnsi="Times New Roman" w:cs="Times New Roman"/>
          <w:i/>
          <w:sz w:val="24"/>
          <w:szCs w:val="24"/>
        </w:rPr>
      </w:pPr>
      <w:r>
        <w:rPr>
          <w:rFonts w:ascii="Times New Roman" w:hAnsi="Times New Roman" w:cs="Times New Roman"/>
          <w:i/>
          <w:sz w:val="24"/>
          <w:szCs w:val="24"/>
        </w:rPr>
        <w:t>Трудовая деятельность:</w:t>
      </w:r>
    </w:p>
    <w:p w:rsidR="005A7DC2" w:rsidRPr="00F626C4" w:rsidRDefault="005A7DC2" w:rsidP="00F626C4">
      <w:pPr>
        <w:pStyle w:val="a3"/>
        <w:spacing w:line="276" w:lineRule="auto"/>
        <w:jc w:val="both"/>
        <w:rPr>
          <w:rFonts w:ascii="Times New Roman" w:hAnsi="Times New Roman" w:cs="Times New Roman"/>
          <w:i/>
          <w:sz w:val="24"/>
          <w:szCs w:val="24"/>
        </w:rPr>
      </w:pPr>
      <w:r w:rsidRPr="00D73C4D">
        <w:rPr>
          <w:rFonts w:ascii="Times New Roman" w:hAnsi="Times New Roman" w:cs="Times New Roman"/>
          <w:sz w:val="24"/>
          <w:szCs w:val="24"/>
        </w:rPr>
        <w:t xml:space="preserve"> - отношение к труду (мотивы, качество и своевременность выполнения): </w:t>
      </w:r>
      <w:r w:rsidR="00D022CD" w:rsidRPr="00D73C4D">
        <w:rPr>
          <w:rFonts w:ascii="Times New Roman" w:hAnsi="Times New Roman" w:cs="Times New Roman"/>
          <w:sz w:val="24"/>
          <w:szCs w:val="24"/>
          <w:u w:val="single"/>
        </w:rPr>
        <w:t>отношение к труду – положительное при наличии соревновательных мотивов; качество и своевременность выполнения трудовой деятельности</w:t>
      </w:r>
      <w:r w:rsidR="00F626C4">
        <w:rPr>
          <w:rFonts w:ascii="Times New Roman" w:hAnsi="Times New Roman" w:cs="Times New Roman"/>
          <w:sz w:val="24"/>
          <w:szCs w:val="24"/>
          <w:u w:val="single"/>
        </w:rPr>
        <w:t xml:space="preserve">  зависит от учащихся. Все учащиеся </w:t>
      </w:r>
      <w:r w:rsidR="00D022CD" w:rsidRPr="00D73C4D">
        <w:rPr>
          <w:rFonts w:ascii="Times New Roman" w:hAnsi="Times New Roman" w:cs="Times New Roman"/>
          <w:sz w:val="24"/>
          <w:szCs w:val="24"/>
          <w:u w:val="single"/>
        </w:rPr>
        <w:t xml:space="preserve">ответственны по отношению к </w:t>
      </w:r>
      <w:r w:rsidR="00F626C4">
        <w:rPr>
          <w:rFonts w:ascii="Times New Roman" w:hAnsi="Times New Roman" w:cs="Times New Roman"/>
          <w:sz w:val="24"/>
          <w:szCs w:val="24"/>
          <w:u w:val="single"/>
        </w:rPr>
        <w:t>т</w:t>
      </w:r>
      <w:r w:rsidR="00D022CD" w:rsidRPr="00D73C4D">
        <w:rPr>
          <w:rFonts w:ascii="Times New Roman" w:hAnsi="Times New Roman" w:cs="Times New Roman"/>
          <w:sz w:val="24"/>
          <w:szCs w:val="24"/>
          <w:u w:val="single"/>
        </w:rPr>
        <w:t>руду</w:t>
      </w:r>
    </w:p>
    <w:p w:rsidR="00F626C4" w:rsidRPr="00F626C4" w:rsidRDefault="005A7DC2" w:rsidP="00F626C4">
      <w:pPr>
        <w:spacing w:after="0" w:line="276" w:lineRule="auto"/>
        <w:jc w:val="both"/>
        <w:rPr>
          <w:rFonts w:ascii="Times New Roman" w:hAnsi="Times New Roman" w:cs="Times New Roman"/>
          <w:sz w:val="24"/>
          <w:szCs w:val="24"/>
          <w:u w:val="single"/>
        </w:rPr>
      </w:pPr>
      <w:r w:rsidRPr="00D73C4D">
        <w:rPr>
          <w:rFonts w:ascii="Times New Roman" w:hAnsi="Times New Roman" w:cs="Times New Roman"/>
          <w:sz w:val="24"/>
          <w:szCs w:val="24"/>
        </w:rPr>
        <w:t xml:space="preserve">- трудолюбие, наличие трудовых навыков: </w:t>
      </w:r>
      <w:r w:rsidR="00D022CD" w:rsidRPr="00D73C4D">
        <w:rPr>
          <w:rFonts w:ascii="Times New Roman" w:hAnsi="Times New Roman" w:cs="Times New Roman"/>
          <w:sz w:val="24"/>
          <w:szCs w:val="24"/>
          <w:u w:val="single"/>
        </w:rPr>
        <w:t>трудолюбивы, имеют навыки самообслуживания</w:t>
      </w:r>
    </w:p>
    <w:p w:rsidR="00045532" w:rsidRPr="00D73C4D" w:rsidRDefault="005A7DC2" w:rsidP="00F626C4">
      <w:pPr>
        <w:pStyle w:val="a3"/>
        <w:spacing w:line="276" w:lineRule="auto"/>
        <w:jc w:val="both"/>
        <w:rPr>
          <w:rFonts w:ascii="Times New Roman" w:hAnsi="Times New Roman" w:cs="Times New Roman"/>
          <w:i/>
          <w:sz w:val="24"/>
          <w:szCs w:val="24"/>
        </w:rPr>
      </w:pPr>
      <w:r w:rsidRPr="00D73C4D">
        <w:rPr>
          <w:rFonts w:ascii="Times New Roman" w:hAnsi="Times New Roman" w:cs="Times New Roman"/>
          <w:i/>
          <w:sz w:val="24"/>
          <w:szCs w:val="24"/>
        </w:rPr>
        <w:t>Наличие детей «группы риска»:</w:t>
      </w:r>
      <w:r w:rsidRPr="00D73C4D">
        <w:rPr>
          <w:rFonts w:ascii="Times New Roman" w:hAnsi="Times New Roman" w:cs="Times New Roman"/>
          <w:sz w:val="24"/>
          <w:szCs w:val="24"/>
        </w:rPr>
        <w:t xml:space="preserve"> </w:t>
      </w:r>
      <w:r w:rsidR="00F626C4">
        <w:rPr>
          <w:rFonts w:ascii="Times New Roman" w:hAnsi="Times New Roman" w:cs="Times New Roman"/>
          <w:sz w:val="24"/>
          <w:szCs w:val="24"/>
        </w:rPr>
        <w:t>нет</w:t>
      </w:r>
    </w:p>
    <w:p w:rsidR="005A7DC2" w:rsidRPr="00D73C4D" w:rsidRDefault="005A7DC2" w:rsidP="00F626C4">
      <w:pPr>
        <w:pStyle w:val="a3"/>
        <w:spacing w:line="276" w:lineRule="auto"/>
        <w:jc w:val="both"/>
        <w:rPr>
          <w:rFonts w:ascii="Times New Roman" w:hAnsi="Times New Roman" w:cs="Times New Roman"/>
          <w:i/>
          <w:sz w:val="24"/>
          <w:szCs w:val="24"/>
        </w:rPr>
      </w:pPr>
      <w:r w:rsidRPr="00D73C4D">
        <w:rPr>
          <w:rFonts w:ascii="Times New Roman" w:hAnsi="Times New Roman" w:cs="Times New Roman"/>
          <w:i/>
          <w:sz w:val="24"/>
          <w:szCs w:val="24"/>
        </w:rPr>
        <w:t>Характер взаимоотношений в классе:</w:t>
      </w:r>
    </w:p>
    <w:p w:rsidR="005A7DC2" w:rsidRPr="00D73C4D" w:rsidRDefault="005A7DC2" w:rsidP="00F626C4">
      <w:pPr>
        <w:pStyle w:val="a3"/>
        <w:spacing w:line="276" w:lineRule="auto"/>
        <w:jc w:val="both"/>
        <w:rPr>
          <w:rFonts w:ascii="Times New Roman" w:hAnsi="Times New Roman" w:cs="Times New Roman"/>
          <w:sz w:val="24"/>
          <w:szCs w:val="24"/>
        </w:rPr>
      </w:pPr>
      <w:r w:rsidRPr="00D73C4D">
        <w:rPr>
          <w:rFonts w:ascii="Times New Roman" w:hAnsi="Times New Roman" w:cs="Times New Roman"/>
          <w:sz w:val="24"/>
          <w:szCs w:val="24"/>
        </w:rPr>
        <w:t xml:space="preserve">- </w:t>
      </w:r>
      <w:r w:rsidR="00F626C4">
        <w:rPr>
          <w:rFonts w:ascii="Times New Roman" w:hAnsi="Times New Roman" w:cs="Times New Roman"/>
          <w:sz w:val="24"/>
          <w:szCs w:val="24"/>
        </w:rPr>
        <w:t>положительный</w:t>
      </w:r>
    </w:p>
    <w:p w:rsidR="008877DE" w:rsidRPr="00D73C4D" w:rsidRDefault="008877DE" w:rsidP="00D73C4D">
      <w:pPr>
        <w:pStyle w:val="a3"/>
        <w:spacing w:line="276" w:lineRule="auto"/>
        <w:rPr>
          <w:rFonts w:ascii="Times New Roman" w:hAnsi="Times New Roman" w:cs="Times New Roman"/>
          <w:sz w:val="24"/>
          <w:szCs w:val="24"/>
        </w:rPr>
        <w:sectPr w:rsidR="008877DE" w:rsidRPr="00D73C4D" w:rsidSect="00BB6808">
          <w:pgSz w:w="11906" w:h="16838"/>
          <w:pgMar w:top="1134" w:right="1701" w:bottom="1134" w:left="709" w:header="708" w:footer="708" w:gutter="0"/>
          <w:cols w:space="708"/>
          <w:docGrid w:linePitch="360"/>
        </w:sectPr>
      </w:pPr>
    </w:p>
    <w:p w:rsidR="00502F56" w:rsidRPr="00D73C4D" w:rsidRDefault="00F626C4" w:rsidP="00D73C4D">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Социальный паспорт 11</w:t>
      </w:r>
      <w:r w:rsidR="00502F56" w:rsidRPr="00D73C4D">
        <w:rPr>
          <w:rFonts w:ascii="Times New Roman" w:hAnsi="Times New Roman" w:cs="Times New Roman"/>
          <w:b/>
          <w:i/>
          <w:sz w:val="24"/>
          <w:szCs w:val="24"/>
        </w:rPr>
        <w:t xml:space="preserve"> класса</w:t>
      </w:r>
    </w:p>
    <w:p w:rsidR="00502F56" w:rsidRPr="00D73C4D" w:rsidRDefault="00F626C4" w:rsidP="00D73C4D">
      <w:pPr>
        <w:spacing w:after="0" w:line="276" w:lineRule="auto"/>
        <w:rPr>
          <w:rFonts w:ascii="Times New Roman" w:hAnsi="Times New Roman" w:cs="Times New Roman"/>
          <w:sz w:val="24"/>
          <w:szCs w:val="24"/>
        </w:rPr>
      </w:pPr>
      <w:r>
        <w:rPr>
          <w:rFonts w:ascii="Times New Roman" w:hAnsi="Times New Roman" w:cs="Times New Roman"/>
          <w:sz w:val="24"/>
          <w:szCs w:val="24"/>
        </w:rPr>
        <w:t>Количество учащихся 5</w:t>
      </w:r>
    </w:p>
    <w:p w:rsidR="00502F56" w:rsidRPr="00D73C4D" w:rsidRDefault="00F626C4" w:rsidP="00D73C4D">
      <w:pPr>
        <w:spacing w:after="0" w:line="276" w:lineRule="auto"/>
        <w:rPr>
          <w:rFonts w:ascii="Times New Roman" w:hAnsi="Times New Roman" w:cs="Times New Roman"/>
          <w:sz w:val="24"/>
          <w:szCs w:val="24"/>
        </w:rPr>
      </w:pPr>
      <w:r>
        <w:rPr>
          <w:rFonts w:ascii="Times New Roman" w:hAnsi="Times New Roman" w:cs="Times New Roman"/>
          <w:sz w:val="24"/>
          <w:szCs w:val="24"/>
        </w:rPr>
        <w:t>Количество мальчиков 3</w:t>
      </w:r>
    </w:p>
    <w:p w:rsidR="00502F56" w:rsidRPr="00D73C4D" w:rsidRDefault="00F626C4" w:rsidP="00D73C4D">
      <w:pPr>
        <w:spacing w:after="0" w:line="276" w:lineRule="auto"/>
        <w:rPr>
          <w:rFonts w:ascii="Times New Roman" w:hAnsi="Times New Roman" w:cs="Times New Roman"/>
          <w:sz w:val="24"/>
          <w:szCs w:val="24"/>
        </w:rPr>
      </w:pPr>
      <w:r>
        <w:rPr>
          <w:rFonts w:ascii="Times New Roman" w:hAnsi="Times New Roman" w:cs="Times New Roman"/>
          <w:sz w:val="24"/>
          <w:szCs w:val="24"/>
        </w:rPr>
        <w:t>Количество девочек 2</w:t>
      </w:r>
    </w:p>
    <w:tbl>
      <w:tblPr>
        <w:tblStyle w:val="a5"/>
        <w:tblW w:w="5000" w:type="pct"/>
        <w:tblLook w:val="04A0" w:firstRow="1" w:lastRow="0" w:firstColumn="1" w:lastColumn="0" w:noHBand="0" w:noVBand="1"/>
      </w:tblPr>
      <w:tblGrid>
        <w:gridCol w:w="10705"/>
      </w:tblGrid>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Неполные семьи</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Малообеспеченные семьи</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Многодетные семьи</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Сироты</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Дети-инвалиды</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Неблагополучные семьи</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C04193" w:rsidP="00D73C4D">
            <w:pPr>
              <w:spacing w:line="276" w:lineRule="auto"/>
              <w:rPr>
                <w:rFonts w:ascii="Times New Roman" w:hAnsi="Times New Roman" w:cs="Times New Roman"/>
                <w:b/>
                <w:sz w:val="24"/>
                <w:szCs w:val="24"/>
              </w:rPr>
            </w:pPr>
            <w:r>
              <w:rPr>
                <w:rFonts w:ascii="Times New Roman" w:hAnsi="Times New Roman" w:cs="Times New Roman"/>
                <w:b/>
                <w:sz w:val="24"/>
                <w:szCs w:val="24"/>
              </w:rPr>
              <w:t xml:space="preserve">Дети с </w:t>
            </w:r>
            <w:proofErr w:type="spellStart"/>
            <w:r>
              <w:rPr>
                <w:rFonts w:ascii="Times New Roman" w:hAnsi="Times New Roman" w:cs="Times New Roman"/>
                <w:b/>
                <w:sz w:val="24"/>
                <w:szCs w:val="24"/>
              </w:rPr>
              <w:t>де</w:t>
            </w:r>
            <w:r w:rsidR="00502F56" w:rsidRPr="00D73C4D">
              <w:rPr>
                <w:rFonts w:ascii="Times New Roman" w:hAnsi="Times New Roman" w:cs="Times New Roman"/>
                <w:b/>
                <w:sz w:val="24"/>
                <w:szCs w:val="24"/>
              </w:rPr>
              <w:t>виантным</w:t>
            </w:r>
            <w:proofErr w:type="spellEnd"/>
            <w:r w:rsidR="00502F56" w:rsidRPr="00D73C4D">
              <w:rPr>
                <w:rFonts w:ascii="Times New Roman" w:hAnsi="Times New Roman" w:cs="Times New Roman"/>
                <w:b/>
                <w:sz w:val="24"/>
                <w:szCs w:val="24"/>
              </w:rPr>
              <w:t xml:space="preserve"> поведением</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Безработные родители</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Родители инвалиды</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Родители пенсионеры</w:t>
            </w:r>
            <w:r w:rsidR="00F626C4">
              <w:rPr>
                <w:rFonts w:ascii="Times New Roman" w:hAnsi="Times New Roman" w:cs="Times New Roman"/>
                <w:b/>
                <w:sz w:val="24"/>
                <w:szCs w:val="24"/>
              </w:rPr>
              <w:t xml:space="preserve"> нет</w:t>
            </w:r>
          </w:p>
        </w:tc>
      </w:tr>
      <w:tr w:rsidR="00502F56" w:rsidRPr="00D73C4D" w:rsidTr="00502F56">
        <w:tc>
          <w:tcPr>
            <w:tcW w:w="5000" w:type="pct"/>
          </w:tcPr>
          <w:p w:rsidR="00502F56" w:rsidRPr="00D73C4D" w:rsidRDefault="00502F56"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Опекуны</w:t>
            </w:r>
            <w:r w:rsidR="00233D03">
              <w:rPr>
                <w:rFonts w:ascii="Times New Roman" w:hAnsi="Times New Roman" w:cs="Times New Roman"/>
                <w:b/>
                <w:sz w:val="24"/>
                <w:szCs w:val="24"/>
              </w:rPr>
              <w:t xml:space="preserve"> нет</w:t>
            </w:r>
          </w:p>
        </w:tc>
      </w:tr>
    </w:tbl>
    <w:p w:rsidR="00502F56" w:rsidRPr="00D73C4D" w:rsidRDefault="00502F56" w:rsidP="00D73C4D">
      <w:pPr>
        <w:spacing w:after="0" w:line="276" w:lineRule="auto"/>
        <w:rPr>
          <w:rFonts w:ascii="Times New Roman" w:hAnsi="Times New Roman" w:cs="Times New Roman"/>
          <w:sz w:val="24"/>
          <w:szCs w:val="24"/>
        </w:rPr>
      </w:pPr>
    </w:p>
    <w:p w:rsidR="00D73C4D" w:rsidRPr="00D73C4D" w:rsidRDefault="00D73C4D" w:rsidP="00D73C4D">
      <w:pPr>
        <w:spacing w:after="0" w:line="276" w:lineRule="auto"/>
        <w:rPr>
          <w:rFonts w:ascii="Times New Roman" w:hAnsi="Times New Roman" w:cs="Times New Roman"/>
          <w:b/>
          <w:sz w:val="24"/>
          <w:szCs w:val="24"/>
        </w:rPr>
      </w:pPr>
      <w:r w:rsidRPr="00D73C4D">
        <w:rPr>
          <w:rFonts w:ascii="Times New Roman" w:hAnsi="Times New Roman" w:cs="Times New Roman"/>
          <w:b/>
          <w:sz w:val="24"/>
          <w:szCs w:val="24"/>
        </w:rPr>
        <w:br w:type="page"/>
      </w:r>
    </w:p>
    <w:p w:rsidR="00D73C4D" w:rsidRPr="00D73C4D" w:rsidRDefault="00C04193" w:rsidP="00D73C4D">
      <w:pPr>
        <w:spacing w:after="0" w:line="276" w:lineRule="auto"/>
        <w:jc w:val="center"/>
        <w:rPr>
          <w:rFonts w:ascii="Times New Roman" w:hAnsi="Times New Roman" w:cs="Times New Roman"/>
          <w:b/>
          <w:i/>
          <w:sz w:val="24"/>
          <w:szCs w:val="24"/>
        </w:rPr>
      </w:pPr>
      <w:r>
        <w:rPr>
          <w:rFonts w:ascii="Times New Roman" w:hAnsi="Times New Roman" w:cs="Times New Roman"/>
          <w:b/>
          <w:i/>
          <w:sz w:val="24"/>
          <w:szCs w:val="24"/>
        </w:rPr>
        <w:lastRenderedPageBreak/>
        <w:t xml:space="preserve">Список учащихся 11 класса 2021-2022 </w:t>
      </w:r>
      <w:proofErr w:type="spellStart"/>
      <w:r w:rsidR="00D73C4D" w:rsidRPr="00D73C4D">
        <w:rPr>
          <w:rFonts w:ascii="Times New Roman" w:hAnsi="Times New Roman" w:cs="Times New Roman"/>
          <w:b/>
          <w:i/>
          <w:sz w:val="24"/>
          <w:szCs w:val="24"/>
        </w:rPr>
        <w:t>уч</w:t>
      </w:r>
      <w:proofErr w:type="gramStart"/>
      <w:r w:rsidR="00D73C4D" w:rsidRPr="00D73C4D">
        <w:rPr>
          <w:rFonts w:ascii="Times New Roman" w:hAnsi="Times New Roman" w:cs="Times New Roman"/>
          <w:b/>
          <w:i/>
          <w:sz w:val="24"/>
          <w:szCs w:val="24"/>
        </w:rPr>
        <w:t>.г</w:t>
      </w:r>
      <w:proofErr w:type="gramEnd"/>
      <w:r w:rsidR="00D73C4D" w:rsidRPr="00D73C4D">
        <w:rPr>
          <w:rFonts w:ascii="Times New Roman" w:hAnsi="Times New Roman" w:cs="Times New Roman"/>
          <w:b/>
          <w:i/>
          <w:sz w:val="24"/>
          <w:szCs w:val="24"/>
        </w:rPr>
        <w:t>од</w:t>
      </w:r>
      <w:proofErr w:type="spellEnd"/>
      <w:r w:rsidR="00D73C4D" w:rsidRPr="00D73C4D">
        <w:rPr>
          <w:rFonts w:ascii="Times New Roman" w:hAnsi="Times New Roman" w:cs="Times New Roman"/>
          <w:b/>
          <w:i/>
          <w:sz w:val="24"/>
          <w:szCs w:val="24"/>
        </w:rPr>
        <w:t>.</w:t>
      </w:r>
    </w:p>
    <w:p w:rsidR="00D73C4D" w:rsidRPr="00D73C4D" w:rsidRDefault="00D73C4D" w:rsidP="00D73C4D">
      <w:pPr>
        <w:spacing w:after="0" w:line="276" w:lineRule="auto"/>
        <w:jc w:val="center"/>
        <w:rPr>
          <w:rFonts w:ascii="Times New Roman" w:hAnsi="Times New Roman" w:cs="Times New Roman"/>
          <w:b/>
          <w:i/>
          <w:sz w:val="24"/>
          <w:szCs w:val="24"/>
        </w:rPr>
      </w:pPr>
    </w:p>
    <w:tbl>
      <w:tblPr>
        <w:tblStyle w:val="a5"/>
        <w:tblpPr w:leftFromText="180" w:rightFromText="180" w:horzAnchor="margin" w:tblpXSpec="center" w:tblpY="408"/>
        <w:tblW w:w="2978" w:type="pct"/>
        <w:tblLook w:val="04A0" w:firstRow="1" w:lastRow="0" w:firstColumn="1" w:lastColumn="0" w:noHBand="0" w:noVBand="1"/>
      </w:tblPr>
      <w:tblGrid>
        <w:gridCol w:w="691"/>
        <w:gridCol w:w="3976"/>
        <w:gridCol w:w="1709"/>
      </w:tblGrid>
      <w:tr w:rsidR="00C04193" w:rsidRPr="00D73C4D" w:rsidTr="00C04193">
        <w:tc>
          <w:tcPr>
            <w:tcW w:w="542" w:type="pct"/>
          </w:tcPr>
          <w:p w:rsidR="00C04193" w:rsidRPr="00D73C4D" w:rsidRDefault="00C04193" w:rsidP="00C04193">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w:t>
            </w:r>
          </w:p>
          <w:p w:rsidR="00C04193" w:rsidRPr="00D73C4D" w:rsidRDefault="00C04193" w:rsidP="00C04193">
            <w:pPr>
              <w:spacing w:line="276" w:lineRule="auto"/>
              <w:rPr>
                <w:rFonts w:ascii="Times New Roman" w:hAnsi="Times New Roman" w:cs="Times New Roman"/>
                <w:b/>
                <w:sz w:val="24"/>
                <w:szCs w:val="24"/>
              </w:rPr>
            </w:pPr>
            <w:proofErr w:type="gramStart"/>
            <w:r w:rsidRPr="00D73C4D">
              <w:rPr>
                <w:rFonts w:ascii="Times New Roman" w:hAnsi="Times New Roman" w:cs="Times New Roman"/>
                <w:b/>
                <w:sz w:val="24"/>
                <w:szCs w:val="24"/>
              </w:rPr>
              <w:t>п</w:t>
            </w:r>
            <w:proofErr w:type="gramEnd"/>
            <w:r w:rsidRPr="00D73C4D">
              <w:rPr>
                <w:rFonts w:ascii="Times New Roman" w:hAnsi="Times New Roman" w:cs="Times New Roman"/>
                <w:b/>
                <w:sz w:val="24"/>
                <w:szCs w:val="24"/>
              </w:rPr>
              <w:t>/п</w:t>
            </w:r>
          </w:p>
        </w:tc>
        <w:tc>
          <w:tcPr>
            <w:tcW w:w="3118" w:type="pct"/>
            <w:vAlign w:val="center"/>
          </w:tcPr>
          <w:p w:rsidR="00C04193" w:rsidRPr="00D73C4D" w:rsidRDefault="00C04193" w:rsidP="00C04193">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ФИО учащегося</w:t>
            </w:r>
          </w:p>
        </w:tc>
        <w:tc>
          <w:tcPr>
            <w:tcW w:w="1340" w:type="pct"/>
            <w:vAlign w:val="center"/>
          </w:tcPr>
          <w:p w:rsidR="00C04193" w:rsidRPr="00D73C4D" w:rsidRDefault="00C04193" w:rsidP="00C04193">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Дата рождения</w:t>
            </w:r>
          </w:p>
        </w:tc>
      </w:tr>
      <w:tr w:rsidR="00C04193" w:rsidRPr="00D73C4D" w:rsidTr="00C04193">
        <w:tc>
          <w:tcPr>
            <w:tcW w:w="542" w:type="pct"/>
          </w:tcPr>
          <w:p w:rsidR="00C04193" w:rsidRPr="00D73C4D" w:rsidRDefault="00C04193" w:rsidP="00C04193">
            <w:pPr>
              <w:spacing w:line="276" w:lineRule="auto"/>
              <w:rPr>
                <w:rFonts w:ascii="Times New Roman" w:hAnsi="Times New Roman" w:cs="Times New Roman"/>
                <w:sz w:val="24"/>
                <w:szCs w:val="24"/>
              </w:rPr>
            </w:pPr>
            <w:r w:rsidRPr="00D73C4D">
              <w:rPr>
                <w:rFonts w:ascii="Times New Roman" w:hAnsi="Times New Roman" w:cs="Times New Roman"/>
                <w:sz w:val="24"/>
                <w:szCs w:val="24"/>
              </w:rPr>
              <w:t>1</w:t>
            </w:r>
          </w:p>
        </w:tc>
        <w:tc>
          <w:tcPr>
            <w:tcW w:w="3118" w:type="pct"/>
            <w:vAlign w:val="center"/>
          </w:tcPr>
          <w:p w:rsidR="00C04193" w:rsidRPr="00D73C4D" w:rsidRDefault="00C04193" w:rsidP="00C04193">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Находкин</w:t>
            </w:r>
            <w:proofErr w:type="spellEnd"/>
            <w:r>
              <w:rPr>
                <w:rFonts w:ascii="Times New Roman" w:hAnsi="Times New Roman" w:cs="Times New Roman"/>
                <w:sz w:val="24"/>
                <w:szCs w:val="24"/>
              </w:rPr>
              <w:t xml:space="preserve"> Сергей Александрович</w:t>
            </w:r>
          </w:p>
        </w:tc>
        <w:tc>
          <w:tcPr>
            <w:tcW w:w="1340"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17.09.2004</w:t>
            </w:r>
          </w:p>
        </w:tc>
      </w:tr>
      <w:tr w:rsidR="00C04193" w:rsidRPr="00D73C4D" w:rsidTr="00C04193">
        <w:tc>
          <w:tcPr>
            <w:tcW w:w="542" w:type="pct"/>
          </w:tcPr>
          <w:p w:rsidR="00C04193" w:rsidRPr="00D73C4D" w:rsidRDefault="00C04193" w:rsidP="00C04193">
            <w:pPr>
              <w:spacing w:line="276" w:lineRule="auto"/>
              <w:rPr>
                <w:rFonts w:ascii="Times New Roman" w:hAnsi="Times New Roman" w:cs="Times New Roman"/>
                <w:sz w:val="24"/>
                <w:szCs w:val="24"/>
              </w:rPr>
            </w:pPr>
            <w:r w:rsidRPr="00D73C4D">
              <w:rPr>
                <w:rFonts w:ascii="Times New Roman" w:hAnsi="Times New Roman" w:cs="Times New Roman"/>
                <w:sz w:val="24"/>
                <w:szCs w:val="24"/>
              </w:rPr>
              <w:t>2</w:t>
            </w:r>
          </w:p>
        </w:tc>
        <w:tc>
          <w:tcPr>
            <w:tcW w:w="3118" w:type="pct"/>
            <w:vAlign w:val="center"/>
          </w:tcPr>
          <w:p w:rsidR="00C04193" w:rsidRPr="00D73C4D" w:rsidRDefault="00C04193" w:rsidP="00C04193">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Сибелев</w:t>
            </w:r>
            <w:proofErr w:type="spellEnd"/>
            <w:r>
              <w:rPr>
                <w:rFonts w:ascii="Times New Roman" w:hAnsi="Times New Roman" w:cs="Times New Roman"/>
                <w:sz w:val="24"/>
                <w:szCs w:val="24"/>
              </w:rPr>
              <w:t xml:space="preserve"> Илья Владимирович</w:t>
            </w:r>
          </w:p>
        </w:tc>
        <w:tc>
          <w:tcPr>
            <w:tcW w:w="1340"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01.08.2004</w:t>
            </w:r>
            <w:r w:rsidRPr="00D73C4D">
              <w:rPr>
                <w:rFonts w:ascii="Times New Roman" w:hAnsi="Times New Roman" w:cs="Times New Roman"/>
                <w:sz w:val="24"/>
                <w:szCs w:val="24"/>
              </w:rPr>
              <w:t xml:space="preserve"> </w:t>
            </w:r>
          </w:p>
        </w:tc>
      </w:tr>
      <w:tr w:rsidR="00C04193" w:rsidRPr="00D73C4D" w:rsidTr="00C04193">
        <w:tc>
          <w:tcPr>
            <w:tcW w:w="542" w:type="pct"/>
          </w:tcPr>
          <w:p w:rsidR="00C04193" w:rsidRPr="00D73C4D" w:rsidRDefault="00C04193" w:rsidP="00C04193">
            <w:pPr>
              <w:spacing w:line="276" w:lineRule="auto"/>
              <w:rPr>
                <w:rFonts w:ascii="Times New Roman" w:hAnsi="Times New Roman" w:cs="Times New Roman"/>
                <w:sz w:val="24"/>
                <w:szCs w:val="24"/>
              </w:rPr>
            </w:pPr>
            <w:r w:rsidRPr="00D73C4D">
              <w:rPr>
                <w:rFonts w:ascii="Times New Roman" w:hAnsi="Times New Roman" w:cs="Times New Roman"/>
                <w:sz w:val="24"/>
                <w:szCs w:val="24"/>
              </w:rPr>
              <w:t>3</w:t>
            </w:r>
          </w:p>
        </w:tc>
        <w:tc>
          <w:tcPr>
            <w:tcW w:w="3118" w:type="pct"/>
            <w:vAlign w:val="center"/>
          </w:tcPr>
          <w:p w:rsidR="00C04193" w:rsidRPr="00D73C4D" w:rsidRDefault="00C04193" w:rsidP="00C04193">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Харчевникова</w:t>
            </w:r>
            <w:proofErr w:type="spellEnd"/>
            <w:r>
              <w:rPr>
                <w:rFonts w:ascii="Times New Roman" w:hAnsi="Times New Roman" w:cs="Times New Roman"/>
                <w:sz w:val="24"/>
                <w:szCs w:val="24"/>
              </w:rPr>
              <w:t xml:space="preserve"> Стелла Константиновна</w:t>
            </w:r>
          </w:p>
        </w:tc>
        <w:tc>
          <w:tcPr>
            <w:tcW w:w="1340"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03.01.2005</w:t>
            </w:r>
          </w:p>
        </w:tc>
      </w:tr>
      <w:tr w:rsidR="00C04193" w:rsidRPr="00D73C4D" w:rsidTr="00C04193">
        <w:tc>
          <w:tcPr>
            <w:tcW w:w="542" w:type="pct"/>
          </w:tcPr>
          <w:p w:rsidR="00C04193" w:rsidRPr="00D73C4D" w:rsidRDefault="00C04193" w:rsidP="00C04193">
            <w:pPr>
              <w:spacing w:line="276" w:lineRule="auto"/>
              <w:rPr>
                <w:rFonts w:ascii="Times New Roman" w:hAnsi="Times New Roman" w:cs="Times New Roman"/>
                <w:sz w:val="24"/>
                <w:szCs w:val="24"/>
              </w:rPr>
            </w:pPr>
            <w:r w:rsidRPr="00D73C4D">
              <w:rPr>
                <w:rFonts w:ascii="Times New Roman" w:hAnsi="Times New Roman" w:cs="Times New Roman"/>
                <w:sz w:val="24"/>
                <w:szCs w:val="24"/>
              </w:rPr>
              <w:t>4</w:t>
            </w:r>
          </w:p>
        </w:tc>
        <w:tc>
          <w:tcPr>
            <w:tcW w:w="3118"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Федоров Никита Ярославич</w:t>
            </w:r>
          </w:p>
        </w:tc>
        <w:tc>
          <w:tcPr>
            <w:tcW w:w="1340"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29.06.2004</w:t>
            </w:r>
          </w:p>
        </w:tc>
      </w:tr>
      <w:tr w:rsidR="00C04193" w:rsidRPr="00D73C4D" w:rsidTr="00C04193">
        <w:tc>
          <w:tcPr>
            <w:tcW w:w="542" w:type="pct"/>
          </w:tcPr>
          <w:p w:rsidR="00C04193" w:rsidRPr="00D73C4D" w:rsidRDefault="00C04193" w:rsidP="00C04193">
            <w:pPr>
              <w:spacing w:line="276" w:lineRule="auto"/>
              <w:rPr>
                <w:rFonts w:ascii="Times New Roman" w:hAnsi="Times New Roman" w:cs="Times New Roman"/>
                <w:sz w:val="24"/>
                <w:szCs w:val="24"/>
              </w:rPr>
            </w:pPr>
            <w:r w:rsidRPr="00D73C4D">
              <w:rPr>
                <w:rFonts w:ascii="Times New Roman" w:hAnsi="Times New Roman" w:cs="Times New Roman"/>
                <w:sz w:val="24"/>
                <w:szCs w:val="24"/>
              </w:rPr>
              <w:t>5</w:t>
            </w:r>
          </w:p>
        </w:tc>
        <w:tc>
          <w:tcPr>
            <w:tcW w:w="3118"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Филиппова Полина Геннадьевна</w:t>
            </w:r>
          </w:p>
        </w:tc>
        <w:tc>
          <w:tcPr>
            <w:tcW w:w="1340" w:type="pct"/>
            <w:vAlign w:val="center"/>
          </w:tcPr>
          <w:p w:rsidR="00C04193" w:rsidRPr="00D73C4D" w:rsidRDefault="00C04193" w:rsidP="00C04193">
            <w:pPr>
              <w:spacing w:line="276" w:lineRule="auto"/>
              <w:rPr>
                <w:rFonts w:ascii="Times New Roman" w:hAnsi="Times New Roman" w:cs="Times New Roman"/>
                <w:sz w:val="24"/>
                <w:szCs w:val="24"/>
              </w:rPr>
            </w:pPr>
            <w:r>
              <w:rPr>
                <w:rFonts w:ascii="Times New Roman" w:hAnsi="Times New Roman" w:cs="Times New Roman"/>
                <w:sz w:val="24"/>
                <w:szCs w:val="24"/>
              </w:rPr>
              <w:t>18.06.2004</w:t>
            </w:r>
          </w:p>
        </w:tc>
      </w:tr>
    </w:tbl>
    <w:p w:rsidR="00EF5224" w:rsidRPr="00D73C4D" w:rsidRDefault="00EF5224" w:rsidP="00D73C4D">
      <w:pPr>
        <w:pStyle w:val="a3"/>
        <w:spacing w:line="276" w:lineRule="auto"/>
        <w:rPr>
          <w:rFonts w:ascii="Times New Roman" w:hAnsi="Times New Roman" w:cs="Times New Roman"/>
          <w:b/>
          <w:sz w:val="24"/>
          <w:szCs w:val="24"/>
        </w:rPr>
      </w:pPr>
    </w:p>
    <w:p w:rsidR="00EF5224" w:rsidRPr="00D73C4D" w:rsidRDefault="00EF5224" w:rsidP="00D73C4D">
      <w:pPr>
        <w:pStyle w:val="a3"/>
        <w:spacing w:line="276" w:lineRule="auto"/>
        <w:rPr>
          <w:rFonts w:ascii="Times New Roman" w:hAnsi="Times New Roman" w:cs="Times New Roman"/>
          <w:b/>
          <w:sz w:val="24"/>
          <w:szCs w:val="24"/>
        </w:rPr>
      </w:pPr>
    </w:p>
    <w:p w:rsidR="00EF5224" w:rsidRPr="00D73C4D" w:rsidRDefault="00EF5224" w:rsidP="00D73C4D">
      <w:pPr>
        <w:pStyle w:val="a3"/>
        <w:spacing w:line="276" w:lineRule="auto"/>
        <w:rPr>
          <w:rFonts w:ascii="Times New Roman" w:hAnsi="Times New Roman" w:cs="Times New Roman"/>
          <w:b/>
          <w:sz w:val="24"/>
          <w:szCs w:val="24"/>
        </w:rPr>
      </w:pPr>
    </w:p>
    <w:p w:rsidR="00D73C4D" w:rsidRPr="00D73C4D" w:rsidRDefault="00D73C4D" w:rsidP="00D73C4D">
      <w:pPr>
        <w:spacing w:after="0" w:line="276" w:lineRule="auto"/>
        <w:rPr>
          <w:rFonts w:ascii="Times New Roman" w:hAnsi="Times New Roman" w:cs="Times New Roman"/>
          <w:b/>
          <w:sz w:val="24"/>
          <w:szCs w:val="24"/>
        </w:rPr>
      </w:pPr>
      <w:r w:rsidRPr="00D73C4D">
        <w:rPr>
          <w:rFonts w:ascii="Times New Roman" w:hAnsi="Times New Roman" w:cs="Times New Roman"/>
          <w:b/>
          <w:sz w:val="24"/>
          <w:szCs w:val="24"/>
        </w:rPr>
        <w:br w:type="page"/>
      </w:r>
    </w:p>
    <w:p w:rsidR="009F7D12" w:rsidRPr="00D73C4D" w:rsidRDefault="00C85705" w:rsidP="00D73C4D">
      <w:pPr>
        <w:pStyle w:val="a3"/>
        <w:spacing w:line="276" w:lineRule="auto"/>
        <w:jc w:val="center"/>
        <w:rPr>
          <w:rFonts w:ascii="Times New Roman" w:hAnsi="Times New Roman" w:cs="Times New Roman"/>
          <w:b/>
          <w:sz w:val="24"/>
          <w:szCs w:val="24"/>
        </w:rPr>
      </w:pPr>
      <w:r w:rsidRPr="00D73C4D">
        <w:rPr>
          <w:rStyle w:val="a7"/>
          <w:rFonts w:ascii="Times New Roman" w:hAnsi="Times New Roman" w:cs="Times New Roman"/>
          <w:b/>
          <w:color w:val="auto"/>
        </w:rPr>
        <w:lastRenderedPageBreak/>
        <w:t>Занятость в кружках</w:t>
      </w:r>
    </w:p>
    <w:p w:rsidR="009F7D12" w:rsidRPr="00D73C4D" w:rsidRDefault="009F7D12" w:rsidP="00D73C4D">
      <w:pPr>
        <w:pStyle w:val="a3"/>
        <w:spacing w:line="276" w:lineRule="auto"/>
        <w:rPr>
          <w:rFonts w:ascii="Times New Roman" w:hAnsi="Times New Roman" w:cs="Times New Roman"/>
          <w:b/>
          <w:sz w:val="24"/>
          <w:szCs w:val="24"/>
        </w:rPr>
      </w:pPr>
    </w:p>
    <w:tbl>
      <w:tblPr>
        <w:tblStyle w:val="a5"/>
        <w:tblW w:w="4455" w:type="pct"/>
        <w:tblLook w:val="04A0" w:firstRow="1" w:lastRow="0" w:firstColumn="1" w:lastColumn="0" w:noHBand="0" w:noVBand="1"/>
      </w:tblPr>
      <w:tblGrid>
        <w:gridCol w:w="822"/>
        <w:gridCol w:w="4733"/>
        <w:gridCol w:w="3983"/>
      </w:tblGrid>
      <w:tr w:rsidR="00233D03" w:rsidRPr="00D73C4D" w:rsidTr="00233D03">
        <w:tc>
          <w:tcPr>
            <w:tcW w:w="431" w:type="pct"/>
          </w:tcPr>
          <w:p w:rsidR="00233D03" w:rsidRPr="00D73C4D" w:rsidRDefault="00233D03"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w:t>
            </w:r>
          </w:p>
          <w:p w:rsidR="00233D03" w:rsidRPr="00D73C4D" w:rsidRDefault="00233D03" w:rsidP="00D73C4D">
            <w:pPr>
              <w:spacing w:line="276" w:lineRule="auto"/>
              <w:rPr>
                <w:rFonts w:ascii="Times New Roman" w:hAnsi="Times New Roman" w:cs="Times New Roman"/>
                <w:b/>
                <w:sz w:val="24"/>
                <w:szCs w:val="24"/>
              </w:rPr>
            </w:pPr>
            <w:proofErr w:type="gramStart"/>
            <w:r w:rsidRPr="00D73C4D">
              <w:rPr>
                <w:rFonts w:ascii="Times New Roman" w:hAnsi="Times New Roman" w:cs="Times New Roman"/>
                <w:b/>
                <w:sz w:val="24"/>
                <w:szCs w:val="24"/>
              </w:rPr>
              <w:t>п</w:t>
            </w:r>
            <w:proofErr w:type="gramEnd"/>
            <w:r w:rsidRPr="00D73C4D">
              <w:rPr>
                <w:rFonts w:ascii="Times New Roman" w:hAnsi="Times New Roman" w:cs="Times New Roman"/>
                <w:b/>
                <w:sz w:val="24"/>
                <w:szCs w:val="24"/>
              </w:rPr>
              <w:t>/п</w:t>
            </w:r>
          </w:p>
        </w:tc>
        <w:tc>
          <w:tcPr>
            <w:tcW w:w="2481" w:type="pct"/>
            <w:vAlign w:val="center"/>
          </w:tcPr>
          <w:p w:rsidR="00233D03" w:rsidRPr="00D73C4D" w:rsidRDefault="00233D03" w:rsidP="00D73C4D">
            <w:pPr>
              <w:spacing w:line="276" w:lineRule="auto"/>
              <w:rPr>
                <w:rFonts w:ascii="Times New Roman" w:hAnsi="Times New Roman" w:cs="Times New Roman"/>
                <w:b/>
                <w:sz w:val="24"/>
                <w:szCs w:val="24"/>
              </w:rPr>
            </w:pPr>
            <w:r w:rsidRPr="00D73C4D">
              <w:rPr>
                <w:rFonts w:ascii="Times New Roman" w:hAnsi="Times New Roman" w:cs="Times New Roman"/>
                <w:b/>
                <w:sz w:val="24"/>
                <w:szCs w:val="24"/>
              </w:rPr>
              <w:t>ФИО учащегося</w:t>
            </w:r>
          </w:p>
        </w:tc>
        <w:tc>
          <w:tcPr>
            <w:tcW w:w="2088" w:type="pct"/>
            <w:vAlign w:val="center"/>
          </w:tcPr>
          <w:p w:rsidR="00233D03" w:rsidRPr="00D73C4D" w:rsidRDefault="00233D03" w:rsidP="00D73C4D">
            <w:pPr>
              <w:spacing w:line="276" w:lineRule="auto"/>
              <w:rPr>
                <w:rFonts w:ascii="Times New Roman" w:hAnsi="Times New Roman" w:cs="Times New Roman"/>
                <w:b/>
                <w:sz w:val="24"/>
                <w:szCs w:val="24"/>
              </w:rPr>
            </w:pPr>
            <w:r>
              <w:rPr>
                <w:rFonts w:ascii="Times New Roman" w:hAnsi="Times New Roman" w:cs="Times New Roman"/>
                <w:b/>
                <w:sz w:val="24"/>
                <w:szCs w:val="24"/>
              </w:rPr>
              <w:t>Кружок, секция</w:t>
            </w:r>
          </w:p>
        </w:tc>
      </w:tr>
      <w:tr w:rsidR="00233D03" w:rsidRPr="00D73C4D" w:rsidTr="00233D03">
        <w:tc>
          <w:tcPr>
            <w:tcW w:w="431" w:type="pct"/>
          </w:tcPr>
          <w:p w:rsidR="00233D03" w:rsidRPr="00D73C4D" w:rsidRDefault="00233D03" w:rsidP="00D73C4D">
            <w:pPr>
              <w:spacing w:line="276" w:lineRule="auto"/>
              <w:rPr>
                <w:rFonts w:ascii="Times New Roman" w:hAnsi="Times New Roman" w:cs="Times New Roman"/>
                <w:sz w:val="24"/>
                <w:szCs w:val="24"/>
              </w:rPr>
            </w:pPr>
            <w:r w:rsidRPr="00D73C4D">
              <w:rPr>
                <w:rFonts w:ascii="Times New Roman" w:hAnsi="Times New Roman" w:cs="Times New Roman"/>
                <w:sz w:val="24"/>
                <w:szCs w:val="24"/>
              </w:rPr>
              <w:t>1</w:t>
            </w:r>
          </w:p>
        </w:tc>
        <w:tc>
          <w:tcPr>
            <w:tcW w:w="2481" w:type="pct"/>
            <w:vAlign w:val="center"/>
          </w:tcPr>
          <w:p w:rsidR="00233D03" w:rsidRPr="00D73C4D" w:rsidRDefault="00233D03" w:rsidP="00D73C4D">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Находкин</w:t>
            </w:r>
            <w:proofErr w:type="spellEnd"/>
            <w:r>
              <w:rPr>
                <w:rFonts w:ascii="Times New Roman" w:hAnsi="Times New Roman" w:cs="Times New Roman"/>
                <w:sz w:val="24"/>
                <w:szCs w:val="24"/>
              </w:rPr>
              <w:t xml:space="preserve"> С.</w:t>
            </w:r>
          </w:p>
        </w:tc>
        <w:tc>
          <w:tcPr>
            <w:tcW w:w="2088"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СК «Энергия», волейбол</w:t>
            </w:r>
          </w:p>
        </w:tc>
      </w:tr>
      <w:tr w:rsidR="00233D03" w:rsidRPr="00D73C4D" w:rsidTr="00233D03">
        <w:tc>
          <w:tcPr>
            <w:tcW w:w="431" w:type="pct"/>
          </w:tcPr>
          <w:p w:rsidR="00233D03" w:rsidRPr="00D73C4D" w:rsidRDefault="00233D03" w:rsidP="00D73C4D">
            <w:pPr>
              <w:spacing w:line="276" w:lineRule="auto"/>
              <w:rPr>
                <w:rFonts w:ascii="Times New Roman" w:hAnsi="Times New Roman" w:cs="Times New Roman"/>
                <w:sz w:val="24"/>
                <w:szCs w:val="24"/>
              </w:rPr>
            </w:pPr>
            <w:r w:rsidRPr="00D73C4D">
              <w:rPr>
                <w:rFonts w:ascii="Times New Roman" w:hAnsi="Times New Roman" w:cs="Times New Roman"/>
                <w:sz w:val="24"/>
                <w:szCs w:val="24"/>
              </w:rPr>
              <w:t>2</w:t>
            </w:r>
          </w:p>
        </w:tc>
        <w:tc>
          <w:tcPr>
            <w:tcW w:w="2481" w:type="pct"/>
            <w:vAlign w:val="center"/>
          </w:tcPr>
          <w:p w:rsidR="00233D03" w:rsidRPr="00D73C4D" w:rsidRDefault="00233D03" w:rsidP="00D73C4D">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Сибелев</w:t>
            </w:r>
            <w:proofErr w:type="spellEnd"/>
            <w:r>
              <w:rPr>
                <w:rFonts w:ascii="Times New Roman" w:hAnsi="Times New Roman" w:cs="Times New Roman"/>
                <w:sz w:val="24"/>
                <w:szCs w:val="24"/>
              </w:rPr>
              <w:t xml:space="preserve"> И.</w:t>
            </w:r>
          </w:p>
        </w:tc>
        <w:tc>
          <w:tcPr>
            <w:tcW w:w="2088"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СК «Энергия», волейбол</w:t>
            </w:r>
          </w:p>
        </w:tc>
      </w:tr>
      <w:tr w:rsidR="00233D03" w:rsidRPr="00D73C4D" w:rsidTr="00233D03">
        <w:tc>
          <w:tcPr>
            <w:tcW w:w="431" w:type="pct"/>
          </w:tcPr>
          <w:p w:rsidR="00233D03" w:rsidRPr="00D73C4D" w:rsidRDefault="00233D03" w:rsidP="00D73C4D">
            <w:pPr>
              <w:spacing w:line="276" w:lineRule="auto"/>
              <w:rPr>
                <w:rFonts w:ascii="Times New Roman" w:hAnsi="Times New Roman" w:cs="Times New Roman"/>
                <w:sz w:val="24"/>
                <w:szCs w:val="24"/>
              </w:rPr>
            </w:pPr>
            <w:r w:rsidRPr="00D73C4D">
              <w:rPr>
                <w:rFonts w:ascii="Times New Roman" w:hAnsi="Times New Roman" w:cs="Times New Roman"/>
                <w:sz w:val="24"/>
                <w:szCs w:val="24"/>
              </w:rPr>
              <w:t>3</w:t>
            </w:r>
          </w:p>
        </w:tc>
        <w:tc>
          <w:tcPr>
            <w:tcW w:w="2481" w:type="pct"/>
            <w:vAlign w:val="center"/>
          </w:tcPr>
          <w:p w:rsidR="00233D03" w:rsidRPr="00D73C4D" w:rsidRDefault="00233D03" w:rsidP="00D73C4D">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Харчевникова</w:t>
            </w:r>
            <w:proofErr w:type="spellEnd"/>
            <w:proofErr w:type="gramStart"/>
            <w:r>
              <w:rPr>
                <w:rFonts w:ascii="Times New Roman" w:hAnsi="Times New Roman" w:cs="Times New Roman"/>
                <w:sz w:val="24"/>
                <w:szCs w:val="24"/>
              </w:rPr>
              <w:t xml:space="preserve"> С</w:t>
            </w:r>
            <w:proofErr w:type="gramEnd"/>
          </w:p>
        </w:tc>
        <w:tc>
          <w:tcPr>
            <w:tcW w:w="2088" w:type="pct"/>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ДК «Танцы», волейбол</w:t>
            </w:r>
          </w:p>
        </w:tc>
      </w:tr>
      <w:tr w:rsidR="00233D03" w:rsidRPr="00D73C4D" w:rsidTr="00233D03">
        <w:tc>
          <w:tcPr>
            <w:tcW w:w="431" w:type="pct"/>
          </w:tcPr>
          <w:p w:rsidR="00233D03" w:rsidRPr="00D73C4D" w:rsidRDefault="00233D03" w:rsidP="00D73C4D">
            <w:pPr>
              <w:spacing w:line="276" w:lineRule="auto"/>
              <w:rPr>
                <w:rFonts w:ascii="Times New Roman" w:hAnsi="Times New Roman" w:cs="Times New Roman"/>
                <w:sz w:val="24"/>
                <w:szCs w:val="24"/>
              </w:rPr>
            </w:pPr>
            <w:r w:rsidRPr="00D73C4D">
              <w:rPr>
                <w:rFonts w:ascii="Times New Roman" w:hAnsi="Times New Roman" w:cs="Times New Roman"/>
                <w:sz w:val="24"/>
                <w:szCs w:val="24"/>
              </w:rPr>
              <w:t>4</w:t>
            </w:r>
          </w:p>
        </w:tc>
        <w:tc>
          <w:tcPr>
            <w:tcW w:w="2481"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Федоров Н.</w:t>
            </w:r>
          </w:p>
        </w:tc>
        <w:tc>
          <w:tcPr>
            <w:tcW w:w="2088"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Волейбол</w:t>
            </w:r>
          </w:p>
        </w:tc>
      </w:tr>
      <w:tr w:rsidR="00233D03" w:rsidRPr="00D73C4D" w:rsidTr="00233D03">
        <w:tc>
          <w:tcPr>
            <w:tcW w:w="431" w:type="pct"/>
          </w:tcPr>
          <w:p w:rsidR="00233D03" w:rsidRPr="00D73C4D" w:rsidRDefault="00233D03" w:rsidP="00D73C4D">
            <w:pPr>
              <w:spacing w:line="276" w:lineRule="auto"/>
              <w:rPr>
                <w:rFonts w:ascii="Times New Roman" w:hAnsi="Times New Roman" w:cs="Times New Roman"/>
                <w:sz w:val="24"/>
                <w:szCs w:val="24"/>
              </w:rPr>
            </w:pPr>
            <w:r w:rsidRPr="00D73C4D">
              <w:rPr>
                <w:rFonts w:ascii="Times New Roman" w:hAnsi="Times New Roman" w:cs="Times New Roman"/>
                <w:sz w:val="24"/>
                <w:szCs w:val="24"/>
              </w:rPr>
              <w:t>5</w:t>
            </w:r>
          </w:p>
        </w:tc>
        <w:tc>
          <w:tcPr>
            <w:tcW w:w="2481"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Филиппова П.</w:t>
            </w:r>
          </w:p>
        </w:tc>
        <w:tc>
          <w:tcPr>
            <w:tcW w:w="2088" w:type="pct"/>
            <w:vAlign w:val="center"/>
          </w:tcPr>
          <w:p w:rsidR="00233D03" w:rsidRPr="00D73C4D" w:rsidRDefault="00233D03" w:rsidP="00D73C4D">
            <w:pPr>
              <w:spacing w:line="276" w:lineRule="auto"/>
              <w:rPr>
                <w:rFonts w:ascii="Times New Roman" w:hAnsi="Times New Roman" w:cs="Times New Roman"/>
                <w:sz w:val="24"/>
                <w:szCs w:val="24"/>
              </w:rPr>
            </w:pPr>
            <w:r>
              <w:rPr>
                <w:rFonts w:ascii="Times New Roman" w:hAnsi="Times New Roman" w:cs="Times New Roman"/>
                <w:sz w:val="24"/>
                <w:szCs w:val="24"/>
              </w:rPr>
              <w:t>ДК «Танцы»</w:t>
            </w:r>
          </w:p>
        </w:tc>
      </w:tr>
    </w:tbl>
    <w:p w:rsidR="00D73C4D" w:rsidRPr="00D73C4D" w:rsidRDefault="00D73C4D" w:rsidP="00D73C4D">
      <w:pPr>
        <w:pStyle w:val="a3"/>
        <w:spacing w:line="276" w:lineRule="auto"/>
        <w:rPr>
          <w:rFonts w:ascii="Times New Roman" w:hAnsi="Times New Roman" w:cs="Times New Roman"/>
          <w:b/>
          <w:sz w:val="24"/>
          <w:szCs w:val="24"/>
        </w:rPr>
        <w:sectPr w:rsidR="00D73C4D" w:rsidRPr="00D73C4D" w:rsidSect="00502F56">
          <w:pgSz w:w="11906" w:h="16838"/>
          <w:pgMar w:top="709" w:right="567" w:bottom="1134" w:left="850" w:header="708" w:footer="708" w:gutter="0"/>
          <w:cols w:space="708"/>
          <w:docGrid w:linePitch="360"/>
        </w:sectPr>
      </w:pPr>
    </w:p>
    <w:p w:rsidR="009F7D12" w:rsidRPr="00D73C4D" w:rsidRDefault="009F7D12" w:rsidP="00D73C4D">
      <w:pPr>
        <w:pStyle w:val="a3"/>
        <w:spacing w:line="276" w:lineRule="auto"/>
        <w:jc w:val="center"/>
        <w:rPr>
          <w:rFonts w:ascii="Times New Roman" w:hAnsi="Times New Roman" w:cs="Times New Roman"/>
          <w:b/>
          <w:sz w:val="24"/>
          <w:szCs w:val="24"/>
        </w:rPr>
      </w:pPr>
      <w:r w:rsidRPr="00D73C4D">
        <w:rPr>
          <w:rStyle w:val="a7"/>
          <w:rFonts w:ascii="Times New Roman" w:hAnsi="Times New Roman" w:cs="Times New Roman"/>
          <w:b/>
          <w:color w:val="auto"/>
        </w:rPr>
        <w:lastRenderedPageBreak/>
        <w:t>Самоуправление в классе</w:t>
      </w:r>
      <w:r w:rsidRPr="00D73C4D">
        <w:rPr>
          <w:rFonts w:ascii="Times New Roman" w:hAnsi="Times New Roman" w:cs="Times New Roman"/>
          <w:b/>
          <w:sz w:val="24"/>
          <w:szCs w:val="24"/>
        </w:rPr>
        <w:t>.</w:t>
      </w:r>
    </w:p>
    <w:p w:rsidR="00B639F8" w:rsidRPr="00D73C4D" w:rsidRDefault="00B639F8" w:rsidP="00D73C4D">
      <w:pPr>
        <w:pStyle w:val="a3"/>
        <w:spacing w:line="276" w:lineRule="auto"/>
        <w:rPr>
          <w:rFonts w:ascii="Times New Roman" w:hAnsi="Times New Roman" w:cs="Times New Roman"/>
          <w:sz w:val="24"/>
          <w:szCs w:val="24"/>
          <w:lang w:eastAsia="ru-RU"/>
        </w:rPr>
      </w:pPr>
      <w:r w:rsidRPr="00D73C4D">
        <w:rPr>
          <w:rFonts w:ascii="Times New Roman" w:hAnsi="Times New Roman" w:cs="Times New Roman"/>
          <w:b/>
          <w:sz w:val="24"/>
          <w:szCs w:val="24"/>
          <w:lang w:eastAsia="ru-RU"/>
        </w:rPr>
        <w:t>Структура самоуправления класса</w:t>
      </w:r>
    </w:p>
    <w:p w:rsidR="00B639F8" w:rsidRPr="00D73C4D" w:rsidRDefault="00B639F8" w:rsidP="00D73C4D">
      <w:pPr>
        <w:pStyle w:val="a3"/>
        <w:spacing w:line="276" w:lineRule="auto"/>
        <w:rPr>
          <w:rFonts w:ascii="Times New Roman" w:hAnsi="Times New Roman" w:cs="Times New Roman"/>
          <w:sz w:val="24"/>
          <w:szCs w:val="24"/>
          <w:lang w:eastAsia="ru-RU"/>
        </w:rPr>
      </w:pPr>
      <w:r w:rsidRPr="00D73C4D">
        <w:rPr>
          <w:rFonts w:ascii="Times New Roman" w:hAnsi="Times New Roman" w:cs="Times New Roman"/>
          <w:sz w:val="24"/>
          <w:szCs w:val="24"/>
          <w:lang w:eastAsia="ru-RU"/>
        </w:rPr>
        <w:t xml:space="preserve">Структура органов самоуправления гибкая и вариативная. В ней учитывается периодическая отчетность и сменяемость актива, непрерывность и систематичность в его работе, специфика, возможности и традиции каждого конкретного ученика, этапы его развития, взаимодействие разных органов. </w:t>
      </w:r>
      <w:r w:rsidRPr="00D73C4D">
        <w:rPr>
          <w:rFonts w:ascii="Times New Roman" w:hAnsi="Times New Roman" w:cs="Times New Roman"/>
          <w:sz w:val="24"/>
          <w:szCs w:val="24"/>
          <w:lang w:eastAsia="ru-RU"/>
        </w:rPr>
        <w:br/>
        <w:t>Цель классного самоуправления - формирование саморазвивающейся, самостоятельной активной, личности.</w:t>
      </w:r>
    </w:p>
    <w:p w:rsidR="00B639F8" w:rsidRPr="00D73C4D" w:rsidRDefault="00B639F8" w:rsidP="00D73C4D">
      <w:pPr>
        <w:pStyle w:val="a3"/>
        <w:spacing w:line="276" w:lineRule="auto"/>
        <w:rPr>
          <w:rFonts w:ascii="Times New Roman" w:hAnsi="Times New Roman" w:cs="Times New Roman"/>
          <w:sz w:val="24"/>
          <w:szCs w:val="24"/>
          <w:lang w:eastAsia="ru-RU"/>
        </w:rPr>
      </w:pPr>
      <w:r w:rsidRPr="00D73C4D">
        <w:rPr>
          <w:rFonts w:ascii="Times New Roman" w:hAnsi="Times New Roman" w:cs="Times New Roman"/>
          <w:sz w:val="24"/>
          <w:szCs w:val="24"/>
          <w:lang w:eastAsia="ru-RU"/>
        </w:rPr>
        <w:t xml:space="preserve">Высший орган самоуправления - классное собрание. В его работе участвуют все учащиеся класса и классный руководитель, а в случае рассмотрения особо важных вопросов могут привлекаться и родители обучающихся. Классное собрание избирает: </w:t>
      </w:r>
    </w:p>
    <w:p w:rsidR="00B639F8" w:rsidRPr="00D73C4D" w:rsidRDefault="00B639F8" w:rsidP="00D73C4D">
      <w:pPr>
        <w:pStyle w:val="a3"/>
        <w:spacing w:line="276" w:lineRule="auto"/>
        <w:rPr>
          <w:rFonts w:ascii="Times New Roman" w:hAnsi="Times New Roman" w:cs="Times New Roman"/>
          <w:sz w:val="24"/>
          <w:szCs w:val="24"/>
          <w:lang w:eastAsia="ru-RU"/>
        </w:rPr>
      </w:pPr>
      <w:r w:rsidRPr="00D73C4D">
        <w:rPr>
          <w:rFonts w:ascii="Times New Roman" w:hAnsi="Times New Roman" w:cs="Times New Roman"/>
          <w:sz w:val="24"/>
          <w:szCs w:val="24"/>
          <w:lang w:eastAsia="ru-RU"/>
        </w:rPr>
        <w:t xml:space="preserve">• актив класса, </w:t>
      </w:r>
      <w:r w:rsidR="00BE1FA4">
        <w:rPr>
          <w:rFonts w:ascii="Times New Roman" w:hAnsi="Times New Roman" w:cs="Times New Roman"/>
          <w:sz w:val="24"/>
          <w:szCs w:val="24"/>
          <w:lang w:eastAsia="ru-RU"/>
        </w:rPr>
        <w:t>президента</w:t>
      </w:r>
      <w:r w:rsidRPr="00D73C4D">
        <w:rPr>
          <w:rFonts w:ascii="Times New Roman" w:hAnsi="Times New Roman" w:cs="Times New Roman"/>
          <w:sz w:val="24"/>
          <w:szCs w:val="24"/>
          <w:lang w:eastAsia="ru-RU"/>
        </w:rPr>
        <w:t xml:space="preserve">; </w:t>
      </w:r>
      <w:r w:rsidRPr="00D73C4D">
        <w:rPr>
          <w:rFonts w:ascii="Times New Roman" w:hAnsi="Times New Roman" w:cs="Times New Roman"/>
          <w:sz w:val="24"/>
          <w:szCs w:val="24"/>
          <w:lang w:eastAsia="ru-RU"/>
        </w:rPr>
        <w:br/>
        <w:t xml:space="preserve">• избирает представителей в </w:t>
      </w:r>
      <w:proofErr w:type="spellStart"/>
      <w:r w:rsidR="00BE1FA4">
        <w:rPr>
          <w:rFonts w:ascii="Times New Roman" w:hAnsi="Times New Roman" w:cs="Times New Roman"/>
          <w:sz w:val="24"/>
          <w:szCs w:val="24"/>
          <w:lang w:eastAsia="ru-RU"/>
        </w:rPr>
        <w:t>Министерсво</w:t>
      </w:r>
      <w:proofErr w:type="spellEnd"/>
      <w:r w:rsidRPr="00D73C4D">
        <w:rPr>
          <w:rFonts w:ascii="Times New Roman" w:hAnsi="Times New Roman" w:cs="Times New Roman"/>
          <w:sz w:val="24"/>
          <w:szCs w:val="24"/>
          <w:lang w:eastAsia="ru-RU"/>
        </w:rPr>
        <w:t xml:space="preserve"> школы; </w:t>
      </w:r>
      <w:r w:rsidRPr="00D73C4D">
        <w:rPr>
          <w:rFonts w:ascii="Times New Roman" w:hAnsi="Times New Roman" w:cs="Times New Roman"/>
          <w:sz w:val="24"/>
          <w:szCs w:val="24"/>
          <w:lang w:eastAsia="ru-RU"/>
        </w:rPr>
        <w:br/>
        <w:t xml:space="preserve">• решает вопросы жизни классного коллектива; </w:t>
      </w:r>
      <w:r w:rsidRPr="00D73C4D">
        <w:rPr>
          <w:rFonts w:ascii="Times New Roman" w:hAnsi="Times New Roman" w:cs="Times New Roman"/>
          <w:sz w:val="24"/>
          <w:szCs w:val="24"/>
          <w:lang w:eastAsia="ru-RU"/>
        </w:rPr>
        <w:br/>
        <w:t xml:space="preserve">• утверждает общественные поручения; </w:t>
      </w:r>
      <w:r w:rsidRPr="00D73C4D">
        <w:rPr>
          <w:rFonts w:ascii="Times New Roman" w:hAnsi="Times New Roman" w:cs="Times New Roman"/>
          <w:sz w:val="24"/>
          <w:szCs w:val="24"/>
          <w:lang w:eastAsia="ru-RU"/>
        </w:rPr>
        <w:br/>
        <w:t xml:space="preserve">• слушает отчеты об их исполнении; </w:t>
      </w:r>
      <w:r w:rsidRPr="00D73C4D">
        <w:rPr>
          <w:rFonts w:ascii="Times New Roman" w:hAnsi="Times New Roman" w:cs="Times New Roman"/>
          <w:sz w:val="24"/>
          <w:szCs w:val="24"/>
          <w:lang w:eastAsia="ru-RU"/>
        </w:rPr>
        <w:br/>
        <w:t xml:space="preserve">• решает вопросы поощрения и порицания учащихся класса. </w:t>
      </w:r>
    </w:p>
    <w:p w:rsidR="00B639F8" w:rsidRPr="00D73C4D" w:rsidRDefault="00B639F8" w:rsidP="00D73C4D">
      <w:pPr>
        <w:pStyle w:val="a3"/>
        <w:spacing w:line="276" w:lineRule="auto"/>
        <w:rPr>
          <w:rFonts w:ascii="Times New Roman" w:hAnsi="Times New Roman" w:cs="Times New Roman"/>
          <w:sz w:val="24"/>
          <w:szCs w:val="24"/>
          <w:lang w:eastAsia="ru-RU"/>
        </w:rPr>
      </w:pPr>
      <w:r w:rsidRPr="00D73C4D">
        <w:rPr>
          <w:rFonts w:ascii="Times New Roman" w:hAnsi="Times New Roman" w:cs="Times New Roman"/>
          <w:sz w:val="24"/>
          <w:szCs w:val="24"/>
          <w:lang w:eastAsia="ru-RU"/>
        </w:rPr>
        <w:t xml:space="preserve">   В период между классными собраниями органом ученического самоуправления в классе является совет класса, возглавляемый </w:t>
      </w:r>
      <w:r w:rsidR="00BE1FA4">
        <w:rPr>
          <w:rFonts w:ascii="Times New Roman" w:hAnsi="Times New Roman" w:cs="Times New Roman"/>
          <w:sz w:val="24"/>
          <w:szCs w:val="24"/>
          <w:lang w:eastAsia="ru-RU"/>
        </w:rPr>
        <w:t>президентом</w:t>
      </w:r>
      <w:r w:rsidRPr="00D73C4D">
        <w:rPr>
          <w:rFonts w:ascii="Times New Roman" w:hAnsi="Times New Roman" w:cs="Times New Roman"/>
          <w:sz w:val="24"/>
          <w:szCs w:val="24"/>
          <w:lang w:eastAsia="ru-RU"/>
        </w:rPr>
        <w:t xml:space="preserve"> класса. В него входят руководители секторов ученического самоуправления. </w:t>
      </w:r>
      <w:r w:rsidRPr="00D73C4D">
        <w:rPr>
          <w:rFonts w:ascii="Times New Roman" w:hAnsi="Times New Roman" w:cs="Times New Roman"/>
          <w:sz w:val="24"/>
          <w:szCs w:val="24"/>
          <w:lang w:eastAsia="ru-RU"/>
        </w:rPr>
        <w:br/>
        <w:t xml:space="preserve">   </w:t>
      </w:r>
      <w:r w:rsidR="00BE1FA4">
        <w:rPr>
          <w:rFonts w:ascii="Times New Roman" w:hAnsi="Times New Roman" w:cs="Times New Roman"/>
          <w:sz w:val="24"/>
          <w:szCs w:val="24"/>
          <w:lang w:eastAsia="ru-RU"/>
        </w:rPr>
        <w:t>Президент</w:t>
      </w:r>
      <w:r w:rsidRPr="00D73C4D">
        <w:rPr>
          <w:rFonts w:ascii="Times New Roman" w:hAnsi="Times New Roman" w:cs="Times New Roman"/>
          <w:sz w:val="24"/>
          <w:szCs w:val="24"/>
          <w:lang w:eastAsia="ru-RU"/>
        </w:rPr>
        <w:t xml:space="preserve"> класса выбирается путем тайного голосования. Решение считается принятым, если за него проголосовало более половины участников. </w:t>
      </w:r>
      <w:r w:rsidR="00BE1FA4">
        <w:rPr>
          <w:rFonts w:ascii="Times New Roman" w:hAnsi="Times New Roman" w:cs="Times New Roman"/>
          <w:sz w:val="24"/>
          <w:szCs w:val="24"/>
          <w:lang w:eastAsia="ru-RU"/>
        </w:rPr>
        <w:t>Президент</w:t>
      </w:r>
      <w:r w:rsidRPr="00D73C4D">
        <w:rPr>
          <w:rFonts w:ascii="Times New Roman" w:hAnsi="Times New Roman" w:cs="Times New Roman"/>
          <w:sz w:val="24"/>
          <w:szCs w:val="24"/>
          <w:lang w:eastAsia="ru-RU"/>
        </w:rPr>
        <w:t xml:space="preserve"> можно переизбирать каждую учебную четверть, чтобы каждый учащий мог попробовать се</w:t>
      </w:r>
      <w:r w:rsidR="00BE1FA4">
        <w:rPr>
          <w:rFonts w:ascii="Times New Roman" w:hAnsi="Times New Roman" w:cs="Times New Roman"/>
          <w:sz w:val="24"/>
          <w:szCs w:val="24"/>
          <w:lang w:eastAsia="ru-RU"/>
        </w:rPr>
        <w:t xml:space="preserve">бя в этой роли. </w:t>
      </w:r>
      <w:r w:rsidR="00BE1FA4">
        <w:rPr>
          <w:rFonts w:ascii="Times New Roman" w:hAnsi="Times New Roman" w:cs="Times New Roman"/>
          <w:sz w:val="24"/>
          <w:szCs w:val="24"/>
          <w:lang w:eastAsia="ru-RU"/>
        </w:rPr>
        <w:br/>
        <w:t xml:space="preserve">   Итак, каждое</w:t>
      </w:r>
      <w:r w:rsidRPr="00D73C4D">
        <w:rPr>
          <w:rFonts w:ascii="Times New Roman" w:hAnsi="Times New Roman" w:cs="Times New Roman"/>
          <w:sz w:val="24"/>
          <w:szCs w:val="24"/>
          <w:lang w:eastAsia="ru-RU"/>
        </w:rPr>
        <w:t xml:space="preserve"> </w:t>
      </w:r>
      <w:r w:rsidR="00BE1FA4">
        <w:rPr>
          <w:rFonts w:ascii="Times New Roman" w:hAnsi="Times New Roman" w:cs="Times New Roman"/>
          <w:sz w:val="24"/>
          <w:szCs w:val="24"/>
          <w:lang w:eastAsia="ru-RU"/>
        </w:rPr>
        <w:t>министерство</w:t>
      </w:r>
      <w:r w:rsidRPr="00D73C4D">
        <w:rPr>
          <w:rFonts w:ascii="Times New Roman" w:hAnsi="Times New Roman" w:cs="Times New Roman"/>
          <w:sz w:val="24"/>
          <w:szCs w:val="24"/>
          <w:lang w:eastAsia="ru-RU"/>
        </w:rPr>
        <w:t xml:space="preserve"> имеет свои функции и соответствующие им поручения.  Ряд учащихся класса входят в Совет </w:t>
      </w:r>
      <w:proofErr w:type="gramStart"/>
      <w:r w:rsidRPr="00D73C4D">
        <w:rPr>
          <w:rFonts w:ascii="Times New Roman" w:hAnsi="Times New Roman" w:cs="Times New Roman"/>
          <w:sz w:val="24"/>
          <w:szCs w:val="24"/>
          <w:lang w:eastAsia="ru-RU"/>
        </w:rPr>
        <w:t>школы</w:t>
      </w:r>
      <w:proofErr w:type="gramEnd"/>
      <w:r w:rsidRPr="00D73C4D">
        <w:rPr>
          <w:rFonts w:ascii="Times New Roman" w:hAnsi="Times New Roman" w:cs="Times New Roman"/>
          <w:sz w:val="24"/>
          <w:szCs w:val="24"/>
          <w:lang w:eastAsia="ru-RU"/>
        </w:rPr>
        <w:t xml:space="preserve"> и принимает активное участие в проведении школьных мероприятий. </w:t>
      </w:r>
      <w:r w:rsidRPr="00D73C4D">
        <w:rPr>
          <w:rFonts w:ascii="Times New Roman" w:hAnsi="Times New Roman" w:cs="Times New Roman"/>
          <w:sz w:val="24"/>
          <w:szCs w:val="24"/>
          <w:lang w:eastAsia="ru-RU"/>
        </w:rPr>
        <w:br/>
        <w:t xml:space="preserve">   Деятельность органов классного самоуправления существенно облегчает работу классного руководителя.</w:t>
      </w:r>
    </w:p>
    <w:p w:rsidR="00953402" w:rsidRPr="00D73C4D" w:rsidRDefault="00953402" w:rsidP="00953402">
      <w:pPr>
        <w:pStyle w:val="a3"/>
        <w:spacing w:line="276" w:lineRule="auto"/>
        <w:rPr>
          <w:rFonts w:ascii="Times New Roman" w:hAnsi="Times New Roman" w:cs="Times New Roman"/>
          <w:b/>
          <w:sz w:val="24"/>
          <w:szCs w:val="24"/>
        </w:rPr>
        <w:sectPr w:rsidR="00953402" w:rsidRPr="00D73C4D" w:rsidSect="00502F56">
          <w:pgSz w:w="11906" w:h="16838"/>
          <w:pgMar w:top="709" w:right="567" w:bottom="1134" w:left="850" w:header="708" w:footer="708" w:gutter="0"/>
          <w:cols w:space="708"/>
          <w:docGrid w:linePitch="360"/>
        </w:sectPr>
      </w:pPr>
    </w:p>
    <w:p w:rsidR="0067382F" w:rsidRPr="00BE1FA4" w:rsidRDefault="00985D9B" w:rsidP="00BE1FA4">
      <w:pPr>
        <w:pStyle w:val="a3"/>
        <w:spacing w:line="276" w:lineRule="auto"/>
        <w:jc w:val="center"/>
        <w:rPr>
          <w:rFonts w:ascii="Times New Roman" w:hAnsi="Times New Roman" w:cs="Times New Roman"/>
          <w:b/>
          <w:sz w:val="24"/>
          <w:szCs w:val="24"/>
        </w:rPr>
      </w:pPr>
      <w:r w:rsidRPr="00BE1FA4">
        <w:rPr>
          <w:rStyle w:val="a7"/>
          <w:rFonts w:ascii="Times New Roman" w:hAnsi="Times New Roman" w:cs="Times New Roman"/>
          <w:b/>
          <w:color w:val="auto"/>
        </w:rPr>
        <w:lastRenderedPageBreak/>
        <w:t>Уровень воспитанности класса</w:t>
      </w:r>
    </w:p>
    <w:p w:rsidR="00985D9B" w:rsidRPr="00B75C4B" w:rsidRDefault="00985D9B" w:rsidP="00D73C4D">
      <w:pPr>
        <w:pStyle w:val="a3"/>
        <w:spacing w:line="276" w:lineRule="auto"/>
        <w:rPr>
          <w:rFonts w:ascii="Times New Roman" w:hAnsi="Times New Roman" w:cs="Times New Roman"/>
          <w:b/>
          <w:sz w:val="24"/>
          <w:szCs w:val="24"/>
        </w:rPr>
      </w:pPr>
    </w:p>
    <w:p w:rsidR="00B75C4B" w:rsidRPr="00B75C4B" w:rsidRDefault="00B75C4B" w:rsidP="00B75C4B">
      <w:pPr>
        <w:jc w:val="center"/>
        <w:rPr>
          <w:rFonts w:ascii="Times New Roman" w:hAnsi="Times New Roman" w:cs="Times New Roman"/>
          <w:b/>
          <w:sz w:val="24"/>
          <w:szCs w:val="24"/>
        </w:rPr>
      </w:pPr>
      <w:r w:rsidRPr="00B75C4B">
        <w:rPr>
          <w:rFonts w:ascii="Times New Roman" w:hAnsi="Times New Roman" w:cs="Times New Roman"/>
          <w:b/>
          <w:sz w:val="24"/>
          <w:szCs w:val="24"/>
        </w:rPr>
        <w:t>Сводный лист данных изучения уровня воспитанности учащихся класса</w:t>
      </w:r>
    </w:p>
    <w:p w:rsidR="00B75C4B" w:rsidRPr="00146BCE" w:rsidRDefault="00B75C4B" w:rsidP="00B75C4B">
      <w:pPr>
        <w:jc w:val="cente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394"/>
        <w:gridCol w:w="512"/>
        <w:gridCol w:w="872"/>
        <w:gridCol w:w="569"/>
        <w:gridCol w:w="512"/>
        <w:gridCol w:w="872"/>
        <w:gridCol w:w="509"/>
        <w:gridCol w:w="512"/>
        <w:gridCol w:w="872"/>
        <w:gridCol w:w="509"/>
        <w:gridCol w:w="512"/>
        <w:gridCol w:w="872"/>
        <w:gridCol w:w="509"/>
        <w:gridCol w:w="512"/>
        <w:gridCol w:w="872"/>
        <w:gridCol w:w="509"/>
        <w:gridCol w:w="512"/>
        <w:gridCol w:w="872"/>
        <w:gridCol w:w="509"/>
        <w:gridCol w:w="512"/>
        <w:gridCol w:w="872"/>
        <w:gridCol w:w="509"/>
      </w:tblGrid>
      <w:tr w:rsidR="00953402" w:rsidRPr="00146BCE" w:rsidTr="00953402">
        <w:trPr>
          <w:cantSplit/>
          <w:trHeight w:val="2399"/>
        </w:trPr>
        <w:tc>
          <w:tcPr>
            <w:tcW w:w="0" w:type="auto"/>
          </w:tcPr>
          <w:p w:rsidR="00146BCE" w:rsidRPr="00146BCE" w:rsidRDefault="00146BCE" w:rsidP="008954D6">
            <w:pPr>
              <w:rPr>
                <w:rFonts w:ascii="Times New Roman" w:hAnsi="Times New Roman" w:cs="Times New Roman"/>
                <w:szCs w:val="20"/>
              </w:rPr>
            </w:pPr>
            <w:r w:rsidRPr="00146BCE">
              <w:rPr>
                <w:rFonts w:ascii="Times New Roman" w:hAnsi="Times New Roman" w:cs="Times New Roman"/>
                <w:szCs w:val="20"/>
              </w:rPr>
              <w:t xml:space="preserve">№ </w:t>
            </w:r>
            <w:proofErr w:type="gramStart"/>
            <w:r w:rsidRPr="00146BCE">
              <w:rPr>
                <w:rFonts w:ascii="Times New Roman" w:hAnsi="Times New Roman" w:cs="Times New Roman"/>
                <w:szCs w:val="20"/>
              </w:rPr>
              <w:t>п</w:t>
            </w:r>
            <w:proofErr w:type="gramEnd"/>
            <w:r w:rsidRPr="00146BCE">
              <w:rPr>
                <w:rFonts w:ascii="Times New Roman" w:hAnsi="Times New Roman" w:cs="Times New Roman"/>
                <w:szCs w:val="20"/>
              </w:rPr>
              <w:t>/п</w:t>
            </w:r>
          </w:p>
        </w:tc>
        <w:tc>
          <w:tcPr>
            <w:tcW w:w="0" w:type="auto"/>
          </w:tcPr>
          <w:p w:rsidR="00146BCE" w:rsidRPr="00146BCE" w:rsidRDefault="00146BCE" w:rsidP="008954D6">
            <w:pPr>
              <w:rPr>
                <w:rFonts w:ascii="Times New Roman" w:hAnsi="Times New Roman" w:cs="Times New Roman"/>
                <w:szCs w:val="20"/>
              </w:rPr>
            </w:pPr>
            <w:r w:rsidRPr="00146BCE">
              <w:rPr>
                <w:rFonts w:ascii="Times New Roman" w:hAnsi="Times New Roman" w:cs="Times New Roman"/>
                <w:szCs w:val="20"/>
              </w:rPr>
              <w:t>Фамилия, имя ученика</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Любознательность</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 xml:space="preserve">Прилежание </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Отношение к природе</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Я и школа</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proofErr w:type="gramStart"/>
            <w:r w:rsidRPr="00146BCE">
              <w:rPr>
                <w:rFonts w:ascii="Times New Roman" w:hAnsi="Times New Roman" w:cs="Times New Roman"/>
                <w:szCs w:val="20"/>
              </w:rPr>
              <w:t>Прекрасное</w:t>
            </w:r>
            <w:proofErr w:type="gramEnd"/>
            <w:r w:rsidRPr="00146BCE">
              <w:rPr>
                <w:rFonts w:ascii="Times New Roman" w:hAnsi="Times New Roman" w:cs="Times New Roman"/>
                <w:szCs w:val="20"/>
              </w:rPr>
              <w:t xml:space="preserve">  в моей жизни</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Средний балл</w:t>
            </w:r>
          </w:p>
        </w:tc>
        <w:tc>
          <w:tcPr>
            <w:tcW w:w="0" w:type="auto"/>
            <w:gridSpan w:val="3"/>
            <w:textDirection w:val="btLr"/>
          </w:tcPr>
          <w:p w:rsidR="00146BCE" w:rsidRPr="00146BCE" w:rsidRDefault="00146BCE" w:rsidP="008954D6">
            <w:pPr>
              <w:ind w:left="113" w:right="113"/>
              <w:rPr>
                <w:rFonts w:ascii="Times New Roman" w:hAnsi="Times New Roman" w:cs="Times New Roman"/>
                <w:szCs w:val="20"/>
              </w:rPr>
            </w:pPr>
            <w:r w:rsidRPr="00146BCE">
              <w:rPr>
                <w:rFonts w:ascii="Times New Roman" w:hAnsi="Times New Roman" w:cs="Times New Roman"/>
                <w:szCs w:val="20"/>
              </w:rPr>
              <w:t>Уровень воспитанности</w:t>
            </w:r>
          </w:p>
        </w:tc>
      </w:tr>
      <w:tr w:rsidR="00C04193" w:rsidRPr="00146BCE" w:rsidTr="00953402">
        <w:tc>
          <w:tcPr>
            <w:tcW w:w="0" w:type="auto"/>
            <w:gridSpan w:val="2"/>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род</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сам</w:t>
            </w:r>
          </w:p>
        </w:tc>
        <w:tc>
          <w:tcPr>
            <w:tcW w:w="0" w:type="auto"/>
          </w:tcPr>
          <w:p w:rsidR="00146BCE" w:rsidRPr="00146BCE" w:rsidRDefault="00146BCE" w:rsidP="008954D6">
            <w:pPr>
              <w:rPr>
                <w:rFonts w:ascii="Times New Roman" w:hAnsi="Times New Roman" w:cs="Times New Roman"/>
                <w:sz w:val="20"/>
                <w:szCs w:val="20"/>
              </w:rPr>
            </w:pPr>
            <w:r w:rsidRPr="00146BCE">
              <w:rPr>
                <w:rFonts w:ascii="Times New Roman" w:hAnsi="Times New Roman" w:cs="Times New Roman"/>
                <w:sz w:val="20"/>
                <w:szCs w:val="20"/>
              </w:rPr>
              <w:t>учитель</w:t>
            </w:r>
          </w:p>
        </w:tc>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род</w:t>
            </w:r>
          </w:p>
        </w:tc>
      </w:tr>
      <w:tr w:rsidR="00C04193" w:rsidRPr="00146BCE" w:rsidTr="00953402">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1</w:t>
            </w:r>
          </w:p>
        </w:tc>
        <w:tc>
          <w:tcPr>
            <w:tcW w:w="0" w:type="auto"/>
          </w:tcPr>
          <w:p w:rsidR="00146BCE" w:rsidRPr="00146BCE" w:rsidRDefault="00C04193" w:rsidP="008954D6">
            <w:pPr>
              <w:rPr>
                <w:rFonts w:ascii="Times New Roman" w:hAnsi="Times New Roman" w:cs="Times New Roman"/>
                <w:sz w:val="20"/>
                <w:szCs w:val="20"/>
              </w:rPr>
            </w:pPr>
            <w:proofErr w:type="spellStart"/>
            <w:r>
              <w:rPr>
                <w:rFonts w:ascii="Times New Roman" w:hAnsi="Times New Roman" w:cs="Times New Roman"/>
                <w:sz w:val="20"/>
                <w:szCs w:val="20"/>
              </w:rPr>
              <w:t>Находкин</w:t>
            </w:r>
            <w:proofErr w:type="spellEnd"/>
            <w:r>
              <w:rPr>
                <w:rFonts w:ascii="Times New Roman" w:hAnsi="Times New Roman" w:cs="Times New Roman"/>
                <w:sz w:val="20"/>
                <w:szCs w:val="20"/>
              </w:rPr>
              <w:t xml:space="preserve"> С.</w:t>
            </w: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r>
      <w:tr w:rsidR="00C04193" w:rsidRPr="00146BCE" w:rsidTr="00953402">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2</w:t>
            </w:r>
          </w:p>
        </w:tc>
        <w:tc>
          <w:tcPr>
            <w:tcW w:w="0" w:type="auto"/>
          </w:tcPr>
          <w:p w:rsidR="00146BCE" w:rsidRPr="00146BCE" w:rsidRDefault="00C04193" w:rsidP="008954D6">
            <w:pPr>
              <w:rPr>
                <w:rFonts w:ascii="Times New Roman" w:hAnsi="Times New Roman" w:cs="Times New Roman"/>
                <w:sz w:val="20"/>
                <w:szCs w:val="20"/>
              </w:rPr>
            </w:pPr>
            <w:proofErr w:type="spellStart"/>
            <w:r>
              <w:rPr>
                <w:rFonts w:ascii="Times New Roman" w:hAnsi="Times New Roman" w:cs="Times New Roman"/>
                <w:sz w:val="20"/>
                <w:szCs w:val="20"/>
              </w:rPr>
              <w:t>Сибелев</w:t>
            </w:r>
            <w:proofErr w:type="spellEnd"/>
            <w:r>
              <w:rPr>
                <w:rFonts w:ascii="Times New Roman" w:hAnsi="Times New Roman" w:cs="Times New Roman"/>
                <w:sz w:val="20"/>
                <w:szCs w:val="20"/>
              </w:rPr>
              <w:t xml:space="preserve"> И.</w:t>
            </w: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r>
      <w:tr w:rsidR="00C04193" w:rsidRPr="00146BCE" w:rsidTr="00953402">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3</w:t>
            </w:r>
          </w:p>
        </w:tc>
        <w:tc>
          <w:tcPr>
            <w:tcW w:w="0" w:type="auto"/>
          </w:tcPr>
          <w:p w:rsidR="00146BCE" w:rsidRPr="00146BCE" w:rsidRDefault="00C04193" w:rsidP="008954D6">
            <w:pPr>
              <w:rPr>
                <w:rFonts w:ascii="Times New Roman" w:hAnsi="Times New Roman" w:cs="Times New Roman"/>
                <w:sz w:val="20"/>
                <w:szCs w:val="20"/>
              </w:rPr>
            </w:pPr>
            <w:proofErr w:type="spellStart"/>
            <w:r>
              <w:rPr>
                <w:rFonts w:ascii="Times New Roman" w:hAnsi="Times New Roman" w:cs="Times New Roman"/>
                <w:sz w:val="20"/>
                <w:szCs w:val="20"/>
              </w:rPr>
              <w:t>Харчевникова</w:t>
            </w:r>
            <w:proofErr w:type="spellEnd"/>
            <w:r>
              <w:rPr>
                <w:rFonts w:ascii="Times New Roman" w:hAnsi="Times New Roman" w:cs="Times New Roman"/>
                <w:sz w:val="20"/>
                <w:szCs w:val="20"/>
              </w:rPr>
              <w:t xml:space="preserve"> С.</w:t>
            </w: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r>
      <w:tr w:rsidR="00C04193" w:rsidRPr="00146BCE" w:rsidTr="00953402">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4</w:t>
            </w:r>
          </w:p>
        </w:tc>
        <w:tc>
          <w:tcPr>
            <w:tcW w:w="0" w:type="auto"/>
          </w:tcPr>
          <w:p w:rsidR="00146BCE" w:rsidRPr="00146BCE" w:rsidRDefault="00C04193" w:rsidP="008954D6">
            <w:pPr>
              <w:rPr>
                <w:rFonts w:ascii="Times New Roman" w:hAnsi="Times New Roman" w:cs="Times New Roman"/>
                <w:sz w:val="20"/>
                <w:szCs w:val="20"/>
              </w:rPr>
            </w:pPr>
            <w:r>
              <w:rPr>
                <w:rFonts w:ascii="Times New Roman" w:hAnsi="Times New Roman" w:cs="Times New Roman"/>
                <w:sz w:val="20"/>
                <w:szCs w:val="20"/>
              </w:rPr>
              <w:t>Федоров Н.</w:t>
            </w: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r>
      <w:tr w:rsidR="00C04193" w:rsidRPr="00146BCE" w:rsidTr="00953402">
        <w:tc>
          <w:tcPr>
            <w:tcW w:w="0" w:type="auto"/>
          </w:tcPr>
          <w:p w:rsidR="00146BCE" w:rsidRPr="00146BCE" w:rsidRDefault="00146BCE" w:rsidP="008954D6">
            <w:pPr>
              <w:rPr>
                <w:rFonts w:ascii="Times New Roman" w:hAnsi="Times New Roman" w:cs="Times New Roman"/>
                <w:sz w:val="20"/>
                <w:szCs w:val="20"/>
              </w:rPr>
            </w:pPr>
            <w:r>
              <w:rPr>
                <w:rFonts w:ascii="Times New Roman" w:hAnsi="Times New Roman" w:cs="Times New Roman"/>
                <w:sz w:val="20"/>
                <w:szCs w:val="20"/>
              </w:rPr>
              <w:t>5</w:t>
            </w:r>
          </w:p>
        </w:tc>
        <w:tc>
          <w:tcPr>
            <w:tcW w:w="0" w:type="auto"/>
          </w:tcPr>
          <w:p w:rsidR="00146BCE" w:rsidRPr="00146BCE" w:rsidRDefault="00C04193" w:rsidP="008954D6">
            <w:pPr>
              <w:rPr>
                <w:rFonts w:ascii="Times New Roman" w:hAnsi="Times New Roman" w:cs="Times New Roman"/>
                <w:sz w:val="20"/>
                <w:szCs w:val="20"/>
              </w:rPr>
            </w:pPr>
            <w:r>
              <w:rPr>
                <w:rFonts w:ascii="Times New Roman" w:hAnsi="Times New Roman" w:cs="Times New Roman"/>
                <w:sz w:val="20"/>
                <w:szCs w:val="20"/>
              </w:rPr>
              <w:t>Филиппова П.</w:t>
            </w:r>
            <w:bookmarkStart w:id="0" w:name="_GoBack"/>
            <w:bookmarkEnd w:id="0"/>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c>
          <w:tcPr>
            <w:tcW w:w="0" w:type="auto"/>
          </w:tcPr>
          <w:p w:rsidR="00146BCE" w:rsidRPr="00146BCE" w:rsidRDefault="00146BCE" w:rsidP="008954D6">
            <w:pPr>
              <w:rPr>
                <w:rFonts w:ascii="Times New Roman" w:hAnsi="Times New Roman" w:cs="Times New Roman"/>
                <w:sz w:val="20"/>
                <w:szCs w:val="20"/>
              </w:rPr>
            </w:pPr>
          </w:p>
        </w:tc>
      </w:tr>
    </w:tbl>
    <w:p w:rsidR="00B75C4B" w:rsidRPr="00B75C4B" w:rsidRDefault="00C04193" w:rsidP="00B75C4B">
      <w:pPr>
        <w:rPr>
          <w:rFonts w:ascii="Times New Roman" w:hAnsi="Times New Roman" w:cs="Times New Roman"/>
          <w:sz w:val="24"/>
          <w:szCs w:val="24"/>
        </w:rPr>
      </w:pPr>
      <w:r>
        <w:rPr>
          <w:rFonts w:ascii="Times New Roman" w:hAnsi="Times New Roman" w:cs="Times New Roman"/>
          <w:sz w:val="24"/>
          <w:szCs w:val="24"/>
        </w:rPr>
        <w:t>В классе 5</w:t>
      </w:r>
      <w:r w:rsidR="00953402">
        <w:rPr>
          <w:rFonts w:ascii="Times New Roman" w:hAnsi="Times New Roman" w:cs="Times New Roman"/>
          <w:sz w:val="24"/>
          <w:szCs w:val="24"/>
        </w:rPr>
        <w:t xml:space="preserve"> </w:t>
      </w:r>
      <w:r w:rsidR="00B75C4B" w:rsidRPr="00B75C4B">
        <w:rPr>
          <w:rFonts w:ascii="Times New Roman" w:hAnsi="Times New Roman" w:cs="Times New Roman"/>
          <w:sz w:val="24"/>
          <w:szCs w:val="24"/>
        </w:rPr>
        <w:t xml:space="preserve"> учащихся</w:t>
      </w:r>
    </w:p>
    <w:p w:rsidR="00B75C4B" w:rsidRPr="00B75C4B" w:rsidRDefault="00B75C4B" w:rsidP="00B75C4B">
      <w:pPr>
        <w:rPr>
          <w:rFonts w:ascii="Times New Roman" w:hAnsi="Times New Roman" w:cs="Times New Roman"/>
          <w:sz w:val="24"/>
          <w:szCs w:val="24"/>
        </w:rPr>
      </w:pPr>
      <w:r w:rsidRPr="00B75C4B">
        <w:rPr>
          <w:rFonts w:ascii="Times New Roman" w:hAnsi="Times New Roman" w:cs="Times New Roman"/>
          <w:sz w:val="24"/>
          <w:szCs w:val="24"/>
        </w:rPr>
        <w:t>______ имеют высокий уровень воспитанности</w:t>
      </w:r>
    </w:p>
    <w:p w:rsidR="00B75C4B" w:rsidRPr="00B75C4B" w:rsidRDefault="00B75C4B" w:rsidP="00B75C4B">
      <w:pPr>
        <w:rPr>
          <w:rFonts w:ascii="Times New Roman" w:hAnsi="Times New Roman" w:cs="Times New Roman"/>
          <w:sz w:val="24"/>
          <w:szCs w:val="24"/>
        </w:rPr>
      </w:pPr>
      <w:r w:rsidRPr="00B75C4B">
        <w:rPr>
          <w:rFonts w:ascii="Times New Roman" w:hAnsi="Times New Roman" w:cs="Times New Roman"/>
          <w:sz w:val="24"/>
          <w:szCs w:val="24"/>
        </w:rPr>
        <w:t>______ имеют хороший уровень воспитанности</w:t>
      </w:r>
    </w:p>
    <w:p w:rsidR="00B75C4B" w:rsidRPr="00B75C4B" w:rsidRDefault="00B75C4B" w:rsidP="00B75C4B">
      <w:pPr>
        <w:rPr>
          <w:rFonts w:ascii="Times New Roman" w:hAnsi="Times New Roman" w:cs="Times New Roman"/>
          <w:sz w:val="24"/>
          <w:szCs w:val="24"/>
        </w:rPr>
      </w:pPr>
      <w:r w:rsidRPr="00B75C4B">
        <w:rPr>
          <w:rFonts w:ascii="Times New Roman" w:hAnsi="Times New Roman" w:cs="Times New Roman"/>
          <w:sz w:val="24"/>
          <w:szCs w:val="24"/>
        </w:rPr>
        <w:t>______ имеют средний уровень воспитанности</w:t>
      </w:r>
    </w:p>
    <w:p w:rsidR="00953402" w:rsidRDefault="00B75C4B" w:rsidP="00953402">
      <w:pPr>
        <w:rPr>
          <w:rFonts w:ascii="Times New Roman" w:hAnsi="Times New Roman" w:cs="Times New Roman"/>
          <w:sz w:val="24"/>
          <w:szCs w:val="24"/>
        </w:rPr>
      </w:pPr>
      <w:r w:rsidRPr="00B75C4B">
        <w:rPr>
          <w:rFonts w:ascii="Times New Roman" w:hAnsi="Times New Roman" w:cs="Times New Roman"/>
          <w:sz w:val="24"/>
          <w:szCs w:val="24"/>
        </w:rPr>
        <w:t>______ имеют низкий уровень воспитанности</w:t>
      </w:r>
    </w:p>
    <w:p w:rsidR="00953402" w:rsidRPr="00D73C4D" w:rsidRDefault="00953402" w:rsidP="00953402">
      <w:pPr>
        <w:pStyle w:val="a3"/>
        <w:spacing w:line="276" w:lineRule="auto"/>
        <w:rPr>
          <w:rFonts w:ascii="Times New Roman" w:hAnsi="Times New Roman" w:cs="Times New Roman"/>
          <w:b/>
          <w:sz w:val="24"/>
          <w:szCs w:val="24"/>
        </w:rPr>
        <w:sectPr w:rsidR="00953402" w:rsidRPr="00D73C4D" w:rsidSect="00953402">
          <w:pgSz w:w="16838" w:h="11906" w:orient="landscape"/>
          <w:pgMar w:top="567" w:right="1134" w:bottom="850" w:left="709" w:header="708" w:footer="708" w:gutter="0"/>
          <w:cols w:space="708"/>
          <w:docGrid w:linePitch="360"/>
        </w:sectPr>
      </w:pPr>
    </w:p>
    <w:p w:rsidR="00985D9B" w:rsidRPr="00D73C4D" w:rsidRDefault="00985D9B" w:rsidP="00D73C4D">
      <w:pPr>
        <w:pStyle w:val="a3"/>
        <w:spacing w:line="276" w:lineRule="auto"/>
        <w:rPr>
          <w:rFonts w:ascii="Times New Roman" w:hAnsi="Times New Roman" w:cs="Times New Roman"/>
          <w:b/>
          <w:sz w:val="24"/>
          <w:szCs w:val="24"/>
        </w:rPr>
      </w:pPr>
      <w:r w:rsidRPr="00D73C4D">
        <w:rPr>
          <w:rStyle w:val="10"/>
          <w:rFonts w:ascii="Times New Roman" w:hAnsi="Times New Roman" w:cs="Times New Roman"/>
          <w:color w:val="auto"/>
          <w:sz w:val="24"/>
          <w:szCs w:val="24"/>
        </w:rPr>
        <w:lastRenderedPageBreak/>
        <w:t>РАБОТА С ДЕТЬМИ И ИХ РОДИТЕЛЯМИ</w:t>
      </w:r>
      <w:r w:rsidRPr="00D73C4D">
        <w:rPr>
          <w:rFonts w:ascii="Times New Roman" w:hAnsi="Times New Roman" w:cs="Times New Roman"/>
          <w:b/>
          <w:sz w:val="24"/>
          <w:szCs w:val="24"/>
        </w:rPr>
        <w:t>.</w:t>
      </w:r>
    </w:p>
    <w:p w:rsidR="00985D9B" w:rsidRPr="00D73C4D" w:rsidRDefault="00985D9B" w:rsidP="00D73C4D">
      <w:pPr>
        <w:pStyle w:val="a3"/>
        <w:spacing w:line="276" w:lineRule="auto"/>
        <w:rPr>
          <w:rFonts w:ascii="Times New Roman" w:hAnsi="Times New Roman" w:cs="Times New Roman"/>
          <w:b/>
          <w:sz w:val="24"/>
          <w:szCs w:val="24"/>
        </w:rPr>
      </w:pPr>
    </w:p>
    <w:p w:rsidR="00985D9B" w:rsidRPr="00D73C4D" w:rsidRDefault="00985D9B" w:rsidP="00D73C4D">
      <w:pPr>
        <w:pStyle w:val="a3"/>
        <w:spacing w:line="276" w:lineRule="auto"/>
        <w:rPr>
          <w:rFonts w:ascii="Times New Roman" w:hAnsi="Times New Roman" w:cs="Times New Roman"/>
          <w:b/>
          <w:sz w:val="24"/>
          <w:szCs w:val="24"/>
        </w:rPr>
      </w:pPr>
      <w:r w:rsidRPr="00D73C4D">
        <w:rPr>
          <w:rStyle w:val="a7"/>
          <w:rFonts w:ascii="Times New Roman" w:hAnsi="Times New Roman" w:cs="Times New Roman"/>
          <w:color w:val="auto"/>
        </w:rPr>
        <w:t>Темы месяцев</w:t>
      </w:r>
      <w:r w:rsidRPr="00D73C4D">
        <w:rPr>
          <w:rFonts w:ascii="Times New Roman" w:hAnsi="Times New Roman" w:cs="Times New Roman"/>
          <w:b/>
          <w:sz w:val="24"/>
          <w:szCs w:val="24"/>
        </w:rPr>
        <w:t>.</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Сентябрь</w:t>
      </w:r>
      <w:r w:rsidRPr="00D73C4D">
        <w:rPr>
          <w:rFonts w:ascii="Times New Roman" w:hAnsi="Times New Roman" w:cs="Times New Roman"/>
          <w:sz w:val="24"/>
          <w:szCs w:val="24"/>
        </w:rPr>
        <w:t xml:space="preserve"> – «</w:t>
      </w:r>
      <w:r w:rsidR="00E52B10" w:rsidRPr="00D73C4D">
        <w:rPr>
          <w:rFonts w:ascii="Times New Roman" w:hAnsi="Times New Roman" w:cs="Times New Roman"/>
          <w:sz w:val="24"/>
          <w:szCs w:val="24"/>
        </w:rPr>
        <w:t xml:space="preserve">Чрезвычайные ситуации. Правила </w:t>
      </w:r>
      <w:r w:rsidRPr="00D73C4D">
        <w:rPr>
          <w:rFonts w:ascii="Times New Roman" w:hAnsi="Times New Roman" w:cs="Times New Roman"/>
          <w:sz w:val="24"/>
          <w:szCs w:val="24"/>
        </w:rPr>
        <w:t xml:space="preserve"> поведения».</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 xml:space="preserve">Октябрь </w:t>
      </w:r>
      <w:r w:rsidRPr="00D73C4D">
        <w:rPr>
          <w:rFonts w:ascii="Times New Roman" w:hAnsi="Times New Roman" w:cs="Times New Roman"/>
          <w:sz w:val="24"/>
          <w:szCs w:val="24"/>
        </w:rPr>
        <w:t>–    «Семья».</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 xml:space="preserve">Ноябрь </w:t>
      </w:r>
      <w:r w:rsidRPr="00D73C4D">
        <w:rPr>
          <w:rFonts w:ascii="Times New Roman" w:hAnsi="Times New Roman" w:cs="Times New Roman"/>
          <w:sz w:val="24"/>
          <w:szCs w:val="24"/>
        </w:rPr>
        <w:t>–       «Профилактика вредных привычек».</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 xml:space="preserve">Декабрь </w:t>
      </w:r>
      <w:r w:rsidRPr="00D73C4D">
        <w:rPr>
          <w:rFonts w:ascii="Times New Roman" w:hAnsi="Times New Roman" w:cs="Times New Roman"/>
          <w:sz w:val="24"/>
          <w:szCs w:val="24"/>
        </w:rPr>
        <w:t>–      «Я – гражданин Российской Федерации».</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Январь</w:t>
      </w:r>
      <w:r w:rsidRPr="00D73C4D">
        <w:rPr>
          <w:rFonts w:ascii="Times New Roman" w:hAnsi="Times New Roman" w:cs="Times New Roman"/>
          <w:sz w:val="24"/>
          <w:szCs w:val="24"/>
        </w:rPr>
        <w:t xml:space="preserve"> –        «Изучаем и соблюдаем правила дорожного </w:t>
      </w:r>
      <w:r w:rsidR="00E52B10" w:rsidRPr="00D73C4D">
        <w:rPr>
          <w:rFonts w:ascii="Times New Roman" w:hAnsi="Times New Roman" w:cs="Times New Roman"/>
          <w:sz w:val="24"/>
          <w:szCs w:val="24"/>
        </w:rPr>
        <w:t xml:space="preserve"> </w:t>
      </w:r>
      <w:r w:rsidRPr="00D73C4D">
        <w:rPr>
          <w:rFonts w:ascii="Times New Roman" w:hAnsi="Times New Roman" w:cs="Times New Roman"/>
          <w:sz w:val="24"/>
          <w:szCs w:val="24"/>
        </w:rPr>
        <w:t>движения».</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Февраль</w:t>
      </w:r>
      <w:r w:rsidRPr="00D73C4D">
        <w:rPr>
          <w:rFonts w:ascii="Times New Roman" w:hAnsi="Times New Roman" w:cs="Times New Roman"/>
          <w:sz w:val="24"/>
          <w:szCs w:val="24"/>
        </w:rPr>
        <w:t xml:space="preserve"> –       «Профориентация школьников».</w:t>
      </w:r>
    </w:p>
    <w:p w:rsidR="00985D9B" w:rsidRPr="00D73C4D" w:rsidRDefault="00985D9B" w:rsidP="00D73C4D">
      <w:pPr>
        <w:pStyle w:val="a3"/>
        <w:spacing w:line="276" w:lineRule="auto"/>
        <w:rPr>
          <w:rFonts w:ascii="Times New Roman" w:hAnsi="Times New Roman" w:cs="Times New Roman"/>
          <w:b/>
          <w:i/>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Март</w:t>
      </w:r>
      <w:r w:rsidRPr="00D73C4D">
        <w:rPr>
          <w:rFonts w:ascii="Times New Roman" w:hAnsi="Times New Roman" w:cs="Times New Roman"/>
          <w:sz w:val="24"/>
          <w:szCs w:val="24"/>
        </w:rPr>
        <w:t xml:space="preserve"> –           «Люблю тебя, мой край родной!».</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Апрель</w:t>
      </w:r>
      <w:r w:rsidRPr="00D73C4D">
        <w:rPr>
          <w:rFonts w:ascii="Times New Roman" w:hAnsi="Times New Roman" w:cs="Times New Roman"/>
          <w:sz w:val="24"/>
          <w:szCs w:val="24"/>
        </w:rPr>
        <w:t xml:space="preserve"> –         «Здоровье и экология».</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r w:rsidRPr="00D73C4D">
        <w:rPr>
          <w:rFonts w:ascii="Times New Roman" w:hAnsi="Times New Roman" w:cs="Times New Roman"/>
          <w:b/>
          <w:i/>
          <w:sz w:val="24"/>
          <w:szCs w:val="24"/>
        </w:rPr>
        <w:t xml:space="preserve">Май </w:t>
      </w:r>
      <w:r w:rsidRPr="00D73C4D">
        <w:rPr>
          <w:rFonts w:ascii="Times New Roman" w:hAnsi="Times New Roman" w:cs="Times New Roman"/>
          <w:sz w:val="24"/>
          <w:szCs w:val="24"/>
        </w:rPr>
        <w:t>–                «Учимся этике».</w:t>
      </w:r>
    </w:p>
    <w:p w:rsidR="00985D9B" w:rsidRPr="00D73C4D" w:rsidRDefault="00985D9B" w:rsidP="00D73C4D">
      <w:pPr>
        <w:pStyle w:val="a3"/>
        <w:spacing w:line="276" w:lineRule="auto"/>
        <w:rPr>
          <w:rFonts w:ascii="Times New Roman" w:hAnsi="Times New Roman" w:cs="Times New Roman"/>
          <w:sz w:val="24"/>
          <w:szCs w:val="24"/>
        </w:rPr>
      </w:pPr>
    </w:p>
    <w:p w:rsidR="00985D9B" w:rsidRPr="00D73C4D" w:rsidRDefault="00985D9B"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74082B" w:rsidRPr="00D73C4D" w:rsidRDefault="0074082B" w:rsidP="00D73C4D">
      <w:pPr>
        <w:pStyle w:val="a3"/>
        <w:spacing w:line="276" w:lineRule="auto"/>
        <w:rPr>
          <w:rFonts w:ascii="Times New Roman" w:hAnsi="Times New Roman" w:cs="Times New Roman"/>
          <w:sz w:val="24"/>
          <w:szCs w:val="24"/>
        </w:rPr>
      </w:pPr>
    </w:p>
    <w:p w:rsidR="0074082B" w:rsidRPr="00D73C4D" w:rsidRDefault="0074082B" w:rsidP="00D73C4D">
      <w:pPr>
        <w:pStyle w:val="a3"/>
        <w:spacing w:line="276" w:lineRule="auto"/>
        <w:rPr>
          <w:rFonts w:ascii="Times New Roman" w:hAnsi="Times New Roman" w:cs="Times New Roman"/>
          <w:sz w:val="24"/>
          <w:szCs w:val="24"/>
        </w:rPr>
      </w:pPr>
    </w:p>
    <w:p w:rsidR="0074082B" w:rsidRPr="00D73C4D" w:rsidRDefault="0074082B"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sz w:val="24"/>
          <w:szCs w:val="24"/>
        </w:rPr>
      </w:pPr>
    </w:p>
    <w:p w:rsidR="002C7A38" w:rsidRPr="00D73C4D" w:rsidRDefault="002C7A38" w:rsidP="00D73C4D">
      <w:pPr>
        <w:pStyle w:val="a3"/>
        <w:spacing w:line="276" w:lineRule="auto"/>
        <w:rPr>
          <w:rFonts w:ascii="Times New Roman" w:hAnsi="Times New Roman" w:cs="Times New Roman"/>
          <w:b/>
          <w:i/>
          <w:sz w:val="24"/>
          <w:szCs w:val="24"/>
          <w:u w:val="single"/>
        </w:rPr>
      </w:pPr>
      <w:r w:rsidRPr="00D73C4D">
        <w:rPr>
          <w:rStyle w:val="a7"/>
          <w:rFonts w:ascii="Times New Roman" w:hAnsi="Times New Roman" w:cs="Times New Roman"/>
          <w:b/>
          <w:i w:val="0"/>
          <w:color w:val="auto"/>
          <w:u w:val="single"/>
        </w:rPr>
        <w:lastRenderedPageBreak/>
        <w:t>Беседы по охране жизни и здоровья учащихся</w:t>
      </w:r>
      <w:r w:rsidRPr="00D73C4D">
        <w:rPr>
          <w:rFonts w:ascii="Times New Roman" w:hAnsi="Times New Roman" w:cs="Times New Roman"/>
          <w:b/>
          <w:i/>
          <w:sz w:val="24"/>
          <w:szCs w:val="24"/>
          <w:u w:val="single"/>
        </w:rPr>
        <w:t>.</w:t>
      </w:r>
    </w:p>
    <w:p w:rsidR="00127F46"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10-11</w:t>
      </w:r>
      <w:r w:rsidR="00127F46" w:rsidRPr="00D73C4D">
        <w:rPr>
          <w:rFonts w:ascii="Times New Roman" w:hAnsi="Times New Roman" w:cs="Times New Roman"/>
          <w:b/>
          <w:sz w:val="24"/>
          <w:szCs w:val="24"/>
        </w:rPr>
        <w:t xml:space="preserve"> классы.</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       Гигиеническое воспитание – стиль жизни, способствующий здоровью. </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Физическая культура.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Значение и влияние физических упражнений на </w:t>
      </w:r>
      <w:proofErr w:type="gramStart"/>
      <w:r w:rsidRPr="00D73C4D">
        <w:rPr>
          <w:rFonts w:ascii="Times New Roman" w:hAnsi="Times New Roman" w:cs="Times New Roman"/>
          <w:sz w:val="24"/>
          <w:szCs w:val="24"/>
        </w:rPr>
        <w:t>рост</w:t>
      </w:r>
      <w:proofErr w:type="gramEnd"/>
      <w:r w:rsidRPr="00D73C4D">
        <w:rPr>
          <w:rFonts w:ascii="Times New Roman" w:hAnsi="Times New Roman" w:cs="Times New Roman"/>
          <w:sz w:val="24"/>
          <w:szCs w:val="24"/>
        </w:rPr>
        <w:t xml:space="preserve"> и развитие человека.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Физическая сущность утомления.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Рациональный отдых.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Гигиена сна.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b/>
          <w:sz w:val="24"/>
          <w:szCs w:val="24"/>
        </w:rPr>
        <w:t xml:space="preserve">       Гигиена умственного труда.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Методы психоэмоциональной разгрузки. Аутотренинги. Смена рода деятельности.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Компьютер, телевизор, сотовый телефон, их влияние на здоровье человека.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Личная и общественная гигиена.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Роль чистоты кожи, регулярной смены белья.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Роль экологических проблем для жизни человека. </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       Гигиена питания.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Белки, жиры, углеводы, минеральные соли, их значение </w:t>
      </w:r>
      <w:proofErr w:type="gramStart"/>
      <w:r w:rsidRPr="00D73C4D">
        <w:rPr>
          <w:rFonts w:ascii="Times New Roman" w:hAnsi="Times New Roman" w:cs="Times New Roman"/>
          <w:sz w:val="24"/>
          <w:szCs w:val="24"/>
        </w:rPr>
        <w:t>для</w:t>
      </w:r>
      <w:proofErr w:type="gramEnd"/>
      <w:r w:rsidRPr="00D73C4D">
        <w:rPr>
          <w:rFonts w:ascii="Times New Roman" w:hAnsi="Times New Roman" w:cs="Times New Roman"/>
          <w:sz w:val="24"/>
          <w:szCs w:val="24"/>
        </w:rPr>
        <w:t xml:space="preserve"> нормальной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жизнедеятельности.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Витамины, клетчатка, их роль в жизни человека.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Избыточная масса тела, как причина заболеваний.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Режим питания.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Предупреждение пищевых отравлений, отравлений ядовитыми растениями и жидкостями. </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      Профилактика травматизма.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Предупреждение </w:t>
      </w:r>
      <w:proofErr w:type="spellStart"/>
      <w:r w:rsidRPr="00D73C4D">
        <w:rPr>
          <w:rFonts w:ascii="Times New Roman" w:hAnsi="Times New Roman" w:cs="Times New Roman"/>
          <w:sz w:val="24"/>
          <w:szCs w:val="24"/>
        </w:rPr>
        <w:t>электротравм</w:t>
      </w:r>
      <w:proofErr w:type="spellEnd"/>
      <w:r w:rsidRPr="00D73C4D">
        <w:rPr>
          <w:rFonts w:ascii="Times New Roman" w:hAnsi="Times New Roman" w:cs="Times New Roman"/>
          <w:sz w:val="24"/>
          <w:szCs w:val="24"/>
        </w:rPr>
        <w:t xml:space="preserve">.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Ожоги, отморожения, их предупреждение.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Перегревания, опасность солнечного удара.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Утомления и их предупреждение.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Об опасности химических ожогов.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Предупреждение бытового и школьного травматизма.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Предупреждение дорожно-транспортного травматизма.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Первая помощь при повреждении опорно-двигательного аппарата.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Оказание помощи утопающему.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Первая помощь при ожогах, отморожениях, </w:t>
      </w:r>
      <w:proofErr w:type="spellStart"/>
      <w:r w:rsidRPr="00D73C4D">
        <w:rPr>
          <w:rFonts w:ascii="Times New Roman" w:hAnsi="Times New Roman" w:cs="Times New Roman"/>
          <w:sz w:val="24"/>
          <w:szCs w:val="24"/>
        </w:rPr>
        <w:t>электротравмах</w:t>
      </w:r>
      <w:proofErr w:type="spellEnd"/>
      <w:r w:rsidRPr="00D73C4D">
        <w:rPr>
          <w:rFonts w:ascii="Times New Roman" w:hAnsi="Times New Roman" w:cs="Times New Roman"/>
          <w:sz w:val="24"/>
          <w:szCs w:val="24"/>
        </w:rPr>
        <w:t xml:space="preserve">. </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     Гигиеническое и нравственное воспитание.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Половое созревание. Предупреждение нежелательной беременности. Вред аборта.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Косметика и здоровье девушки.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Гигиена девушки.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Гигиена юноши. </w:t>
      </w:r>
    </w:p>
    <w:p w:rsidR="001B3DBF" w:rsidRPr="00D73C4D" w:rsidRDefault="001B3DBF" w:rsidP="00D73C4D">
      <w:pPr>
        <w:pStyle w:val="a3"/>
        <w:spacing w:line="276" w:lineRule="auto"/>
        <w:rPr>
          <w:rFonts w:ascii="Times New Roman" w:hAnsi="Times New Roman" w:cs="Times New Roman"/>
          <w:sz w:val="24"/>
          <w:szCs w:val="24"/>
        </w:rPr>
      </w:pPr>
      <w:proofErr w:type="gramStart"/>
      <w:r w:rsidRPr="00D73C4D">
        <w:rPr>
          <w:rFonts w:ascii="Times New Roman" w:hAnsi="Times New Roman" w:cs="Times New Roman"/>
          <w:sz w:val="24"/>
          <w:szCs w:val="24"/>
        </w:rPr>
        <w:t xml:space="preserve">Профилактика заболеваний, передаваемых половым путем (венерические и другие </w:t>
      </w:r>
      <w:proofErr w:type="gramEnd"/>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заболевания).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Профилактика СПИДа.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Значение иммунитета для здоровья человека </w:t>
      </w:r>
    </w:p>
    <w:p w:rsidR="001B3DBF" w:rsidRPr="00D73C4D" w:rsidRDefault="001B3DBF" w:rsidP="00D73C4D">
      <w:pPr>
        <w:pStyle w:val="a3"/>
        <w:spacing w:line="276" w:lineRule="auto"/>
        <w:rPr>
          <w:rFonts w:ascii="Times New Roman" w:hAnsi="Times New Roman" w:cs="Times New Roman"/>
          <w:b/>
          <w:sz w:val="24"/>
          <w:szCs w:val="24"/>
        </w:rPr>
      </w:pPr>
      <w:r w:rsidRPr="00D73C4D">
        <w:rPr>
          <w:rFonts w:ascii="Times New Roman" w:hAnsi="Times New Roman" w:cs="Times New Roman"/>
          <w:b/>
          <w:sz w:val="24"/>
          <w:szCs w:val="24"/>
        </w:rPr>
        <w:t xml:space="preserve">Профилактика вредных привычек.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Вред курения и алкоголя. </w:t>
      </w:r>
    </w:p>
    <w:p w:rsidR="001B3DBF"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 xml:space="preserve">Об опасности наркомании и токсикомании. </w:t>
      </w:r>
    </w:p>
    <w:p w:rsidR="00A80A7E" w:rsidRPr="00D73C4D" w:rsidRDefault="001B3DBF" w:rsidP="00D73C4D">
      <w:pPr>
        <w:pStyle w:val="a3"/>
        <w:spacing w:line="276" w:lineRule="auto"/>
        <w:rPr>
          <w:rFonts w:ascii="Times New Roman" w:hAnsi="Times New Roman" w:cs="Times New Roman"/>
          <w:sz w:val="24"/>
          <w:szCs w:val="24"/>
        </w:rPr>
      </w:pPr>
      <w:r w:rsidRPr="00D73C4D">
        <w:rPr>
          <w:rFonts w:ascii="Times New Roman" w:hAnsi="Times New Roman" w:cs="Times New Roman"/>
          <w:sz w:val="24"/>
          <w:szCs w:val="24"/>
        </w:rPr>
        <w:t>Предупреждение вредных привычек как залог сохранения здоровья.</w:t>
      </w:r>
    </w:p>
    <w:p w:rsidR="00A80A7E" w:rsidRPr="00D73C4D" w:rsidRDefault="00A80A7E" w:rsidP="00953402">
      <w:pPr>
        <w:pStyle w:val="a3"/>
        <w:spacing w:line="276" w:lineRule="auto"/>
        <w:jc w:val="center"/>
        <w:rPr>
          <w:rFonts w:ascii="Times New Roman" w:hAnsi="Times New Roman" w:cs="Times New Roman"/>
          <w:b/>
          <w:sz w:val="24"/>
          <w:szCs w:val="24"/>
          <w:u w:val="single"/>
        </w:rPr>
      </w:pPr>
      <w:r w:rsidRPr="00D73C4D">
        <w:rPr>
          <w:rStyle w:val="a7"/>
          <w:rFonts w:ascii="Times New Roman" w:hAnsi="Times New Roman" w:cs="Times New Roman"/>
          <w:b/>
          <w:color w:val="auto"/>
          <w:u w:val="single"/>
        </w:rPr>
        <w:lastRenderedPageBreak/>
        <w:t>Мероприятия по ПДД</w:t>
      </w:r>
      <w:r w:rsidR="00233D03">
        <w:rPr>
          <w:rStyle w:val="a7"/>
          <w:rFonts w:ascii="Times New Roman" w:hAnsi="Times New Roman" w:cs="Times New Roman"/>
          <w:b/>
          <w:color w:val="auto"/>
          <w:u w:val="single"/>
        </w:rPr>
        <w:t xml:space="preserve">. </w:t>
      </w:r>
      <w:r w:rsidR="001B3DBF" w:rsidRPr="00D73C4D">
        <w:rPr>
          <w:rStyle w:val="a7"/>
          <w:rFonts w:ascii="Times New Roman" w:hAnsi="Times New Roman" w:cs="Times New Roman"/>
          <w:b/>
          <w:color w:val="auto"/>
          <w:u w:val="single"/>
        </w:rPr>
        <w:t>11</w:t>
      </w:r>
      <w:r w:rsidR="00233D03">
        <w:rPr>
          <w:rStyle w:val="a7"/>
          <w:rFonts w:ascii="Times New Roman" w:hAnsi="Times New Roman" w:cs="Times New Roman"/>
          <w:b/>
          <w:color w:val="auto"/>
          <w:u w:val="single"/>
        </w:rPr>
        <w:t xml:space="preserve"> класс</w:t>
      </w:r>
    </w:p>
    <w:tbl>
      <w:tblPr>
        <w:tblStyle w:val="11"/>
        <w:tblW w:w="10201" w:type="dxa"/>
        <w:tblLook w:val="01E0" w:firstRow="1" w:lastRow="1" w:firstColumn="1" w:lastColumn="1" w:noHBand="0" w:noVBand="0"/>
      </w:tblPr>
      <w:tblGrid>
        <w:gridCol w:w="617"/>
        <w:gridCol w:w="3366"/>
        <w:gridCol w:w="6218"/>
      </w:tblGrid>
      <w:tr w:rsidR="001B3DBF" w:rsidRPr="00D73C4D" w:rsidTr="00E52B10">
        <w:tc>
          <w:tcPr>
            <w:tcW w:w="617" w:type="dxa"/>
          </w:tcPr>
          <w:p w:rsidR="001B3DBF" w:rsidRPr="00D73C4D" w:rsidRDefault="001B3DBF" w:rsidP="00D73C4D">
            <w:pPr>
              <w:spacing w:line="276" w:lineRule="auto"/>
              <w:rPr>
                <w:b/>
                <w:sz w:val="24"/>
                <w:szCs w:val="24"/>
                <w:lang w:eastAsia="ja-JP"/>
              </w:rPr>
            </w:pPr>
            <w:r w:rsidRPr="00D73C4D">
              <w:rPr>
                <w:b/>
                <w:sz w:val="24"/>
                <w:szCs w:val="24"/>
                <w:lang w:eastAsia="ja-JP"/>
              </w:rPr>
              <w:t>№ п\</w:t>
            </w:r>
            <w:proofErr w:type="gramStart"/>
            <w:r w:rsidRPr="00D73C4D">
              <w:rPr>
                <w:b/>
                <w:sz w:val="24"/>
                <w:szCs w:val="24"/>
                <w:lang w:eastAsia="ja-JP"/>
              </w:rPr>
              <w:t>п</w:t>
            </w:r>
            <w:proofErr w:type="gramEnd"/>
          </w:p>
        </w:tc>
        <w:tc>
          <w:tcPr>
            <w:tcW w:w="3366" w:type="dxa"/>
          </w:tcPr>
          <w:p w:rsidR="001B3DBF" w:rsidRPr="00D73C4D" w:rsidRDefault="001B3DBF" w:rsidP="00D73C4D">
            <w:pPr>
              <w:spacing w:line="276" w:lineRule="auto"/>
              <w:rPr>
                <w:b/>
                <w:sz w:val="24"/>
                <w:szCs w:val="24"/>
                <w:lang w:eastAsia="ja-JP"/>
              </w:rPr>
            </w:pPr>
            <w:r w:rsidRPr="00D73C4D">
              <w:rPr>
                <w:b/>
                <w:sz w:val="24"/>
                <w:szCs w:val="24"/>
                <w:lang w:eastAsia="ja-JP"/>
              </w:rPr>
              <w:t>Тема занятия</w:t>
            </w:r>
          </w:p>
        </w:tc>
        <w:tc>
          <w:tcPr>
            <w:tcW w:w="6218" w:type="dxa"/>
          </w:tcPr>
          <w:p w:rsidR="001B3DBF" w:rsidRPr="00D73C4D" w:rsidRDefault="001B3DBF" w:rsidP="00D73C4D">
            <w:pPr>
              <w:spacing w:line="276" w:lineRule="auto"/>
              <w:rPr>
                <w:b/>
                <w:sz w:val="24"/>
                <w:szCs w:val="24"/>
                <w:lang w:eastAsia="ja-JP"/>
              </w:rPr>
            </w:pPr>
            <w:r w:rsidRPr="00D73C4D">
              <w:rPr>
                <w:b/>
                <w:sz w:val="24"/>
                <w:szCs w:val="24"/>
                <w:lang w:eastAsia="ja-JP"/>
              </w:rPr>
              <w:t>Содержание</w:t>
            </w:r>
          </w:p>
        </w:tc>
      </w:tr>
      <w:tr w:rsidR="001B3DBF" w:rsidRPr="00D73C4D" w:rsidTr="001B3DBF">
        <w:tc>
          <w:tcPr>
            <w:tcW w:w="10201" w:type="dxa"/>
            <w:gridSpan w:val="3"/>
          </w:tcPr>
          <w:p w:rsidR="001B3DBF" w:rsidRPr="00D73C4D" w:rsidRDefault="001B3DBF" w:rsidP="00D73C4D">
            <w:pPr>
              <w:spacing w:line="276" w:lineRule="auto"/>
              <w:rPr>
                <w:b/>
                <w:sz w:val="24"/>
                <w:szCs w:val="24"/>
                <w:lang w:eastAsia="ja-JP"/>
              </w:rPr>
            </w:pPr>
            <w:r w:rsidRPr="00D73C4D">
              <w:rPr>
                <w:b/>
                <w:sz w:val="24"/>
                <w:szCs w:val="24"/>
                <w:lang w:eastAsia="ja-JP"/>
              </w:rPr>
              <w:t>10 класс.</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1.</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Правила дорожного движения - ведущий нормативный акт</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Основные термины и определения: участники дорожного движения, транспортные средства и их виды, дорога и её элементы</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2.</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Обязанности водителей, пешеходов и пассажиров</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Необходимые документы, исправность транспортного средства, обязанности и права пассажиров и пешеходов</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3.</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Регулирование дорожного движения</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Светофорное регулирование, сигналы регулировщика</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4.</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Дорожные знаки</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Группы дорожных знаков, их отличительные особенности и правила установки</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5.</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Дорожная разметка и её характеристики</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Горизонтальная и вертикальная разметка, её применение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6.</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Предупредительные сигналы при движении на велосипеде и мотоцикле</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Начало движения, изменение направления движения, порядок выполнения поворота, расположение транспортных средств на проезжей части</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7.</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Проезд перекрёстков</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Общие требования проезда перекрёстков, проезд регулируемых и нерегулируемых перекрёстков</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8.</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Пешеходные переходы и остановки маршрутных транспортных средств</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Их обозначение. Требования к водителям</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9.</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Итоговое занятие</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 xml:space="preserve">Контрольное тестирование </w:t>
            </w:r>
          </w:p>
        </w:tc>
      </w:tr>
      <w:tr w:rsidR="001B3DBF" w:rsidRPr="00D73C4D" w:rsidTr="00905A4F">
        <w:tc>
          <w:tcPr>
            <w:tcW w:w="10201" w:type="dxa"/>
            <w:gridSpan w:val="3"/>
          </w:tcPr>
          <w:p w:rsidR="001B3DBF" w:rsidRPr="00D73C4D" w:rsidRDefault="001B3DBF" w:rsidP="00D73C4D">
            <w:pPr>
              <w:spacing w:line="276" w:lineRule="auto"/>
              <w:rPr>
                <w:b/>
                <w:sz w:val="24"/>
                <w:szCs w:val="24"/>
                <w:lang w:eastAsia="ja-JP"/>
              </w:rPr>
            </w:pPr>
            <w:r w:rsidRPr="00D73C4D">
              <w:rPr>
                <w:b/>
                <w:sz w:val="24"/>
                <w:szCs w:val="24"/>
                <w:lang w:eastAsia="ja-JP"/>
              </w:rPr>
              <w:t>11 класс.</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1.</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Правовая ответственность водителей за нарушение ПДД</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Административная, уголовная, гражданская, автострахование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2</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Оказание доврачебной помощи пострадавшим в ДТП</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Первая помощь при шоковых состояниях; остановка кровотечения</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3</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Дорожная аварийность и травматизм</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Дисциплина водителей и пешеходов; необходимая экипировка водителя мотоцикла. Статистика ДТ аварий в нашем городе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4</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Железнодорожные переезды</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Причины ДТП на переездах; что запрещается делать на переездах; основные правила движения</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5</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Особые условия движения</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Движение по автомагистралям; приоритет маршрутных транспортных средств; движение в жилых зонах; «Лежачие полицейские»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6</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Перевозка грузов и пассажиров</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Правила перевозки на велосипеде и мотоцикле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7</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Движение в тёмное время суток и в сложных погодных условиях</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Движение в условиях недостаточной видимости; движение по скользкой дороге</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t>8</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 xml:space="preserve">Оборудование мотоциклов и автомобилей </w:t>
            </w:r>
            <w:proofErr w:type="spellStart"/>
            <w:r w:rsidRPr="00D73C4D">
              <w:rPr>
                <w:sz w:val="24"/>
                <w:szCs w:val="24"/>
                <w:lang w:eastAsia="ja-JP"/>
              </w:rPr>
              <w:t>спецсигналами</w:t>
            </w:r>
            <w:proofErr w:type="spellEnd"/>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 xml:space="preserve">Виды </w:t>
            </w:r>
            <w:proofErr w:type="spellStart"/>
            <w:r w:rsidRPr="00D73C4D">
              <w:rPr>
                <w:sz w:val="24"/>
                <w:szCs w:val="24"/>
                <w:lang w:eastAsia="ja-JP"/>
              </w:rPr>
              <w:t>спецсигналов</w:t>
            </w:r>
            <w:proofErr w:type="spellEnd"/>
            <w:r w:rsidRPr="00D73C4D">
              <w:rPr>
                <w:sz w:val="24"/>
                <w:szCs w:val="24"/>
                <w:lang w:eastAsia="ja-JP"/>
              </w:rPr>
              <w:t>; кто имеет право ими пользоваться; права и обязанности водителей</w:t>
            </w:r>
          </w:p>
        </w:tc>
      </w:tr>
      <w:tr w:rsidR="001B3DBF" w:rsidRPr="00D73C4D" w:rsidTr="00E52B10">
        <w:tc>
          <w:tcPr>
            <w:tcW w:w="617" w:type="dxa"/>
          </w:tcPr>
          <w:p w:rsidR="001B3DBF" w:rsidRPr="00D73C4D" w:rsidRDefault="001B3DBF" w:rsidP="00D73C4D">
            <w:pPr>
              <w:spacing w:line="276" w:lineRule="auto"/>
              <w:rPr>
                <w:sz w:val="24"/>
                <w:szCs w:val="24"/>
                <w:lang w:eastAsia="ja-JP"/>
              </w:rPr>
            </w:pPr>
            <w:r w:rsidRPr="00D73C4D">
              <w:rPr>
                <w:sz w:val="24"/>
                <w:szCs w:val="24"/>
                <w:lang w:eastAsia="ja-JP"/>
              </w:rPr>
              <w:lastRenderedPageBreak/>
              <w:t>9</w:t>
            </w:r>
          </w:p>
        </w:tc>
        <w:tc>
          <w:tcPr>
            <w:tcW w:w="3366" w:type="dxa"/>
          </w:tcPr>
          <w:p w:rsidR="001B3DBF" w:rsidRPr="00D73C4D" w:rsidRDefault="001B3DBF" w:rsidP="00D73C4D">
            <w:pPr>
              <w:spacing w:line="276" w:lineRule="auto"/>
              <w:rPr>
                <w:sz w:val="24"/>
                <w:szCs w:val="24"/>
                <w:lang w:eastAsia="ja-JP"/>
              </w:rPr>
            </w:pPr>
            <w:r w:rsidRPr="00D73C4D">
              <w:rPr>
                <w:sz w:val="24"/>
                <w:szCs w:val="24"/>
                <w:lang w:eastAsia="ja-JP"/>
              </w:rPr>
              <w:t>Итоговое занятие</w:t>
            </w:r>
          </w:p>
        </w:tc>
        <w:tc>
          <w:tcPr>
            <w:tcW w:w="6218" w:type="dxa"/>
          </w:tcPr>
          <w:p w:rsidR="001B3DBF" w:rsidRPr="00D73C4D" w:rsidRDefault="001B3DBF" w:rsidP="00D73C4D">
            <w:pPr>
              <w:spacing w:line="276" w:lineRule="auto"/>
              <w:rPr>
                <w:sz w:val="24"/>
                <w:szCs w:val="24"/>
                <w:lang w:eastAsia="ja-JP"/>
              </w:rPr>
            </w:pPr>
            <w:r w:rsidRPr="00D73C4D">
              <w:rPr>
                <w:sz w:val="24"/>
                <w:szCs w:val="24"/>
                <w:lang w:eastAsia="ja-JP"/>
              </w:rPr>
              <w:t>Тестирование по ПДД</w:t>
            </w:r>
          </w:p>
        </w:tc>
      </w:tr>
    </w:tbl>
    <w:p w:rsidR="00A80A7E" w:rsidRPr="00D73C4D" w:rsidRDefault="00A80A7E" w:rsidP="00D73C4D">
      <w:pPr>
        <w:spacing w:after="0" w:line="276" w:lineRule="auto"/>
        <w:rPr>
          <w:rFonts w:ascii="Times New Roman" w:eastAsia="Times New Roman" w:hAnsi="Times New Roman" w:cs="Times New Roman"/>
          <w:sz w:val="24"/>
          <w:szCs w:val="24"/>
          <w:lang w:eastAsia="ru-RU"/>
        </w:rPr>
      </w:pPr>
    </w:p>
    <w:p w:rsidR="00A80A7E" w:rsidRPr="00D73C4D" w:rsidRDefault="00A80A7E" w:rsidP="00D73C4D">
      <w:pPr>
        <w:spacing w:after="0" w:line="276" w:lineRule="auto"/>
        <w:rPr>
          <w:rFonts w:ascii="Times New Roman" w:eastAsia="Times New Roman" w:hAnsi="Times New Roman" w:cs="Times New Roman"/>
          <w:sz w:val="24"/>
          <w:szCs w:val="24"/>
          <w:lang w:eastAsia="ru-RU"/>
        </w:rPr>
      </w:pPr>
    </w:p>
    <w:p w:rsidR="00A80A7E" w:rsidRPr="00D73C4D" w:rsidRDefault="00A80A7E" w:rsidP="00D73C4D">
      <w:pPr>
        <w:spacing w:after="0" w:line="276" w:lineRule="auto"/>
        <w:rPr>
          <w:rFonts w:ascii="Times New Roman" w:eastAsia="Times New Roman" w:hAnsi="Times New Roman" w:cs="Times New Roman"/>
          <w:sz w:val="24"/>
          <w:szCs w:val="24"/>
          <w:lang w:eastAsia="ru-RU"/>
        </w:rPr>
        <w:sectPr w:rsidR="00A80A7E" w:rsidRPr="00D73C4D" w:rsidSect="00953402">
          <w:pgSz w:w="11906" w:h="16838"/>
          <w:pgMar w:top="1134" w:right="850" w:bottom="1134" w:left="1701" w:header="708" w:footer="708" w:gutter="0"/>
          <w:cols w:space="708"/>
          <w:docGrid w:linePitch="360"/>
        </w:sectPr>
      </w:pPr>
    </w:p>
    <w:p w:rsidR="00A80A7E" w:rsidRPr="00953402" w:rsidRDefault="00A80A7E" w:rsidP="00953402">
      <w:pPr>
        <w:pStyle w:val="a3"/>
        <w:spacing w:line="276" w:lineRule="auto"/>
        <w:jc w:val="center"/>
        <w:rPr>
          <w:rFonts w:ascii="Times New Roman" w:hAnsi="Times New Roman" w:cs="Times New Roman"/>
          <w:b/>
          <w:i/>
          <w:sz w:val="24"/>
          <w:szCs w:val="24"/>
        </w:rPr>
      </w:pPr>
      <w:r w:rsidRPr="00953402">
        <w:rPr>
          <w:rStyle w:val="a7"/>
          <w:rFonts w:ascii="Times New Roman" w:hAnsi="Times New Roman" w:cs="Times New Roman"/>
          <w:b/>
          <w:i w:val="0"/>
          <w:color w:val="auto"/>
        </w:rPr>
        <w:lastRenderedPageBreak/>
        <w:t>Работа с одаренными детьми</w:t>
      </w:r>
      <w:r w:rsidRPr="00953402">
        <w:rPr>
          <w:rFonts w:ascii="Times New Roman" w:hAnsi="Times New Roman" w:cs="Times New Roman"/>
          <w:b/>
          <w:i/>
          <w:sz w:val="24"/>
          <w:szCs w:val="24"/>
        </w:rPr>
        <w:t>.</w:t>
      </w:r>
    </w:p>
    <w:tbl>
      <w:tblPr>
        <w:tblW w:w="147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04"/>
        <w:gridCol w:w="2481"/>
        <w:gridCol w:w="709"/>
        <w:gridCol w:w="709"/>
        <w:gridCol w:w="850"/>
        <w:gridCol w:w="851"/>
        <w:gridCol w:w="850"/>
        <w:gridCol w:w="709"/>
        <w:gridCol w:w="850"/>
        <w:gridCol w:w="2977"/>
        <w:gridCol w:w="3119"/>
      </w:tblGrid>
      <w:tr w:rsidR="00A80A7E" w:rsidRPr="00D73C4D" w:rsidTr="00ED5CBE">
        <w:tc>
          <w:tcPr>
            <w:tcW w:w="604" w:type="dxa"/>
            <w:vMerge w:val="restart"/>
          </w:tcPr>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 xml:space="preserve">№ </w:t>
            </w:r>
            <w:proofErr w:type="gramStart"/>
            <w:r w:rsidRPr="00D73C4D">
              <w:rPr>
                <w:rFonts w:ascii="Times New Roman" w:eastAsia="Times New Roman" w:hAnsi="Times New Roman" w:cs="Times New Roman"/>
                <w:b/>
                <w:sz w:val="24"/>
                <w:szCs w:val="24"/>
                <w:lang w:eastAsia="ru-RU"/>
              </w:rPr>
              <w:t>п</w:t>
            </w:r>
            <w:proofErr w:type="gramEnd"/>
            <w:r w:rsidRPr="00D73C4D">
              <w:rPr>
                <w:rFonts w:ascii="Times New Roman" w:eastAsia="Times New Roman" w:hAnsi="Times New Roman" w:cs="Times New Roman"/>
                <w:b/>
                <w:sz w:val="24"/>
                <w:szCs w:val="24"/>
                <w:lang w:eastAsia="ru-RU"/>
              </w:rPr>
              <w:t>/п</w:t>
            </w:r>
          </w:p>
        </w:tc>
        <w:tc>
          <w:tcPr>
            <w:tcW w:w="2481" w:type="dxa"/>
            <w:vMerge w:val="restart"/>
          </w:tcPr>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ФИО учащегося</w:t>
            </w: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tc>
        <w:tc>
          <w:tcPr>
            <w:tcW w:w="709" w:type="dxa"/>
            <w:vMerge w:val="restart"/>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класс</w:t>
            </w:r>
          </w:p>
        </w:tc>
        <w:tc>
          <w:tcPr>
            <w:tcW w:w="4819" w:type="dxa"/>
            <w:gridSpan w:val="6"/>
          </w:tcPr>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r w:rsidRPr="00D73C4D">
              <w:rPr>
                <w:rFonts w:ascii="Times New Roman" w:eastAsia="Times New Roman" w:hAnsi="Times New Roman" w:cs="Times New Roman"/>
                <w:b/>
                <w:sz w:val="24"/>
                <w:szCs w:val="24"/>
                <w:lang w:eastAsia="ru-RU"/>
              </w:rPr>
              <w:t>Виды одаренности</w:t>
            </w: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tc>
        <w:tc>
          <w:tcPr>
            <w:tcW w:w="2977" w:type="dxa"/>
            <w:vMerge w:val="restart"/>
          </w:tcPr>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val="en-US"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Способности ребенка</w:t>
            </w:r>
          </w:p>
        </w:tc>
        <w:tc>
          <w:tcPr>
            <w:tcW w:w="3119" w:type="dxa"/>
            <w:vMerge w:val="restart"/>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Методы и формы работы с одаренными учащимися</w:t>
            </w:r>
          </w:p>
        </w:tc>
      </w:tr>
      <w:tr w:rsidR="00A80A7E" w:rsidRPr="00D73C4D" w:rsidTr="00ED5CBE">
        <w:trPr>
          <w:cantSplit/>
          <w:trHeight w:val="1134"/>
        </w:trPr>
        <w:tc>
          <w:tcPr>
            <w:tcW w:w="604" w:type="dxa"/>
            <w:vMerge/>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tc>
        <w:tc>
          <w:tcPr>
            <w:tcW w:w="2481" w:type="dxa"/>
            <w:vMerge/>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tc>
        <w:tc>
          <w:tcPr>
            <w:tcW w:w="709" w:type="dxa"/>
            <w:vMerge/>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tc>
        <w:tc>
          <w:tcPr>
            <w:tcW w:w="709"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 xml:space="preserve">Явная        </w:t>
            </w:r>
          </w:p>
        </w:tc>
        <w:tc>
          <w:tcPr>
            <w:tcW w:w="850"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скрытая</w:t>
            </w:r>
          </w:p>
        </w:tc>
        <w:tc>
          <w:tcPr>
            <w:tcW w:w="851"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интеллектуальная</w:t>
            </w:r>
          </w:p>
        </w:tc>
        <w:tc>
          <w:tcPr>
            <w:tcW w:w="850"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специальная</w:t>
            </w:r>
          </w:p>
        </w:tc>
        <w:tc>
          <w:tcPr>
            <w:tcW w:w="709"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Ранняя</w:t>
            </w:r>
          </w:p>
        </w:tc>
        <w:tc>
          <w:tcPr>
            <w:tcW w:w="850" w:type="dxa"/>
            <w:textDirection w:val="btLr"/>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поздняя</w:t>
            </w:r>
          </w:p>
        </w:tc>
        <w:tc>
          <w:tcPr>
            <w:tcW w:w="2977" w:type="dxa"/>
            <w:vMerge/>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tc>
        <w:tc>
          <w:tcPr>
            <w:tcW w:w="3119" w:type="dxa"/>
            <w:vMerge/>
          </w:tcPr>
          <w:p w:rsidR="00A80A7E" w:rsidRPr="00D73C4D" w:rsidRDefault="00A80A7E" w:rsidP="00D73C4D">
            <w:pPr>
              <w:spacing w:after="0" w:line="276" w:lineRule="auto"/>
              <w:rPr>
                <w:rFonts w:ascii="Times New Roman" w:eastAsia="Times New Roman" w:hAnsi="Times New Roman" w:cs="Times New Roman"/>
                <w:b/>
                <w:sz w:val="24"/>
                <w:szCs w:val="24"/>
                <w:lang w:eastAsia="ru-RU"/>
              </w:rPr>
            </w:pPr>
          </w:p>
        </w:tc>
      </w:tr>
      <w:tr w:rsidR="00153CD9" w:rsidRPr="00D73C4D" w:rsidTr="00153CD9">
        <w:trPr>
          <w:trHeight w:val="1136"/>
        </w:trPr>
        <w:tc>
          <w:tcPr>
            <w:tcW w:w="604" w:type="dxa"/>
          </w:tcPr>
          <w:p w:rsidR="00153CD9" w:rsidRPr="00D73C4D"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81" w:type="dxa"/>
          </w:tcPr>
          <w:p w:rsidR="00153CD9" w:rsidRPr="00D73C4D" w:rsidRDefault="00153CD9" w:rsidP="00D73C4D">
            <w:pPr>
              <w:spacing w:after="0" w:line="276" w:lineRule="auto"/>
              <w:rPr>
                <w:rFonts w:ascii="Times New Roman" w:hAnsi="Times New Roman" w:cs="Times New Roman"/>
                <w:sz w:val="24"/>
                <w:szCs w:val="24"/>
              </w:rPr>
            </w:pPr>
          </w:p>
        </w:tc>
        <w:tc>
          <w:tcPr>
            <w:tcW w:w="709" w:type="dxa"/>
          </w:tcPr>
          <w:p w:rsidR="00153CD9" w:rsidRPr="00D73C4D" w:rsidRDefault="00153CD9" w:rsidP="00D73C4D">
            <w:pPr>
              <w:spacing w:after="0" w:line="276" w:lineRule="auto"/>
              <w:rPr>
                <w:rFonts w:ascii="Times New Roman" w:hAnsi="Times New Roman" w:cs="Times New Roman"/>
                <w:sz w:val="24"/>
                <w:szCs w:val="24"/>
              </w:rPr>
            </w:pPr>
          </w:p>
        </w:tc>
        <w:tc>
          <w:tcPr>
            <w:tcW w:w="709" w:type="dxa"/>
          </w:tcPr>
          <w:p w:rsidR="00153CD9" w:rsidRPr="00D73C4D" w:rsidRDefault="00153CD9" w:rsidP="00D73C4D">
            <w:pPr>
              <w:spacing w:after="0" w:line="276" w:lineRule="auto"/>
              <w:rPr>
                <w:rFonts w:ascii="Times New Roman" w:hAnsi="Times New Roman" w:cs="Times New Roman"/>
                <w:sz w:val="24"/>
                <w:szCs w:val="24"/>
              </w:rPr>
            </w:pPr>
          </w:p>
        </w:tc>
        <w:tc>
          <w:tcPr>
            <w:tcW w:w="850" w:type="dxa"/>
          </w:tcPr>
          <w:p w:rsidR="00153CD9" w:rsidRPr="00D73C4D" w:rsidRDefault="00153CD9" w:rsidP="00D73C4D">
            <w:pPr>
              <w:spacing w:after="0" w:line="276" w:lineRule="auto"/>
              <w:rPr>
                <w:rFonts w:ascii="Times New Roman" w:hAnsi="Times New Roman" w:cs="Times New Roman"/>
                <w:sz w:val="24"/>
                <w:szCs w:val="24"/>
              </w:rPr>
            </w:pPr>
          </w:p>
        </w:tc>
        <w:tc>
          <w:tcPr>
            <w:tcW w:w="851" w:type="dxa"/>
          </w:tcPr>
          <w:p w:rsidR="00153CD9" w:rsidRPr="00D73C4D" w:rsidRDefault="00153CD9" w:rsidP="00D73C4D">
            <w:pPr>
              <w:spacing w:after="0" w:line="276" w:lineRule="auto"/>
              <w:rPr>
                <w:rFonts w:ascii="Times New Roman" w:hAnsi="Times New Roman" w:cs="Times New Roman"/>
                <w:sz w:val="24"/>
                <w:szCs w:val="24"/>
              </w:rPr>
            </w:pPr>
          </w:p>
        </w:tc>
        <w:tc>
          <w:tcPr>
            <w:tcW w:w="850" w:type="dxa"/>
          </w:tcPr>
          <w:p w:rsidR="00153CD9" w:rsidRPr="00D73C4D" w:rsidRDefault="00153CD9" w:rsidP="00D73C4D">
            <w:pPr>
              <w:spacing w:after="0" w:line="276" w:lineRule="auto"/>
              <w:rPr>
                <w:rFonts w:ascii="Times New Roman" w:hAnsi="Times New Roman" w:cs="Times New Roman"/>
                <w:sz w:val="24"/>
                <w:szCs w:val="24"/>
              </w:rPr>
            </w:pPr>
          </w:p>
        </w:tc>
        <w:tc>
          <w:tcPr>
            <w:tcW w:w="709" w:type="dxa"/>
          </w:tcPr>
          <w:p w:rsidR="00153CD9" w:rsidRPr="00D73C4D" w:rsidRDefault="00153CD9" w:rsidP="00D73C4D">
            <w:pPr>
              <w:spacing w:after="0" w:line="276" w:lineRule="auto"/>
              <w:rPr>
                <w:rFonts w:ascii="Times New Roman" w:hAnsi="Times New Roman" w:cs="Times New Roman"/>
                <w:sz w:val="24"/>
                <w:szCs w:val="24"/>
              </w:rPr>
            </w:pPr>
          </w:p>
        </w:tc>
        <w:tc>
          <w:tcPr>
            <w:tcW w:w="850" w:type="dxa"/>
          </w:tcPr>
          <w:p w:rsidR="00153CD9" w:rsidRPr="00D73C4D" w:rsidRDefault="00153CD9" w:rsidP="00D73C4D">
            <w:pPr>
              <w:spacing w:after="0" w:line="276" w:lineRule="auto"/>
              <w:rPr>
                <w:rFonts w:ascii="Times New Roman" w:hAnsi="Times New Roman" w:cs="Times New Roman"/>
                <w:sz w:val="24"/>
                <w:szCs w:val="24"/>
              </w:rPr>
            </w:pPr>
          </w:p>
        </w:tc>
        <w:tc>
          <w:tcPr>
            <w:tcW w:w="2977" w:type="dxa"/>
          </w:tcPr>
          <w:p w:rsidR="00153CD9" w:rsidRPr="00D73C4D" w:rsidRDefault="00153CD9" w:rsidP="00D73C4D">
            <w:pPr>
              <w:spacing w:after="0" w:line="276" w:lineRule="auto"/>
              <w:rPr>
                <w:rFonts w:ascii="Times New Roman" w:hAnsi="Times New Roman" w:cs="Times New Roman"/>
                <w:sz w:val="24"/>
                <w:szCs w:val="24"/>
              </w:rPr>
            </w:pPr>
          </w:p>
        </w:tc>
        <w:tc>
          <w:tcPr>
            <w:tcW w:w="3119" w:type="dxa"/>
          </w:tcPr>
          <w:p w:rsidR="00153CD9" w:rsidRPr="00D73C4D" w:rsidRDefault="00153CD9" w:rsidP="00D73C4D">
            <w:pPr>
              <w:spacing w:after="0" w:line="276" w:lineRule="auto"/>
              <w:rPr>
                <w:rFonts w:ascii="Times New Roman" w:hAnsi="Times New Roman" w:cs="Times New Roman"/>
                <w:sz w:val="24"/>
                <w:szCs w:val="24"/>
              </w:rPr>
            </w:pPr>
          </w:p>
        </w:tc>
      </w:tr>
      <w:tr w:rsidR="00153CD9" w:rsidRPr="00D73C4D" w:rsidTr="00ED5CBE">
        <w:trPr>
          <w:trHeight w:val="1318"/>
        </w:trPr>
        <w:tc>
          <w:tcPr>
            <w:tcW w:w="604"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2.</w:t>
            </w:r>
          </w:p>
        </w:tc>
        <w:tc>
          <w:tcPr>
            <w:tcW w:w="2481" w:type="dxa"/>
          </w:tcPr>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p w:rsidR="00153CD9" w:rsidRPr="00D73C4D" w:rsidRDefault="00153CD9" w:rsidP="00D73C4D">
            <w:pPr>
              <w:spacing w:after="0" w:line="276" w:lineRule="auto"/>
              <w:rPr>
                <w:rFonts w:ascii="Times New Roman" w:eastAsia="Times New Roman" w:hAnsi="Times New Roman" w:cs="Times New Roman"/>
                <w:sz w:val="24"/>
                <w:szCs w:val="24"/>
                <w:lang w:val="en-US" w:eastAsia="ru-RU"/>
              </w:rPr>
            </w:pPr>
          </w:p>
        </w:tc>
        <w:tc>
          <w:tcPr>
            <w:tcW w:w="709"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709"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850"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851"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850"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709"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850"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2977"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c>
          <w:tcPr>
            <w:tcW w:w="3119" w:type="dxa"/>
          </w:tcPr>
          <w:p w:rsidR="00153CD9" w:rsidRPr="00D73C4D" w:rsidRDefault="00153CD9"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r w:rsidR="00953402" w:rsidRPr="00D73C4D" w:rsidTr="00ED5CBE">
        <w:trPr>
          <w:trHeight w:val="1318"/>
        </w:trPr>
        <w:tc>
          <w:tcPr>
            <w:tcW w:w="604"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81" w:type="dxa"/>
          </w:tcPr>
          <w:p w:rsidR="00953402" w:rsidRPr="00D73C4D" w:rsidRDefault="00953402" w:rsidP="00D73C4D">
            <w:pPr>
              <w:spacing w:after="0" w:line="276" w:lineRule="auto"/>
              <w:rPr>
                <w:rFonts w:ascii="Times New Roman" w:eastAsia="Times New Roman" w:hAnsi="Times New Roman" w:cs="Times New Roman"/>
                <w:sz w:val="24"/>
                <w:szCs w:val="24"/>
                <w:lang w:val="en-US"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1"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70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850"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2977"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c>
          <w:tcPr>
            <w:tcW w:w="3119" w:type="dxa"/>
          </w:tcPr>
          <w:p w:rsidR="00953402" w:rsidRPr="00D73C4D" w:rsidRDefault="00953402" w:rsidP="00D73C4D">
            <w:pPr>
              <w:spacing w:after="0" w:line="276" w:lineRule="auto"/>
              <w:rPr>
                <w:rFonts w:ascii="Times New Roman" w:eastAsia="Times New Roman" w:hAnsi="Times New Roman" w:cs="Times New Roman"/>
                <w:sz w:val="24"/>
                <w:szCs w:val="24"/>
                <w:lang w:eastAsia="ru-RU"/>
              </w:rPr>
            </w:pPr>
          </w:p>
        </w:tc>
      </w:tr>
    </w:tbl>
    <w:p w:rsidR="00A80A7E" w:rsidRPr="00D73C4D" w:rsidRDefault="00A80A7E"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sectPr w:rsidR="00B639F8" w:rsidRPr="00D73C4D" w:rsidSect="00BB6808">
          <w:pgSz w:w="16838" w:h="11906" w:orient="landscape"/>
          <w:pgMar w:top="850" w:right="1134" w:bottom="1701" w:left="709" w:header="708" w:footer="708" w:gutter="0"/>
          <w:cols w:space="708"/>
          <w:docGrid w:linePitch="360"/>
        </w:sectPr>
      </w:pPr>
    </w:p>
    <w:p w:rsidR="00A80A7E" w:rsidRPr="00D73C4D" w:rsidRDefault="00B639F8" w:rsidP="00D73C4D">
      <w:pPr>
        <w:pStyle w:val="a3"/>
        <w:spacing w:line="276" w:lineRule="auto"/>
        <w:rPr>
          <w:rFonts w:ascii="Times New Roman" w:hAnsi="Times New Roman" w:cs="Times New Roman"/>
          <w:b/>
          <w:sz w:val="24"/>
          <w:szCs w:val="24"/>
        </w:rPr>
      </w:pPr>
      <w:r w:rsidRPr="00D73C4D">
        <w:rPr>
          <w:rStyle w:val="a7"/>
          <w:rFonts w:ascii="Times New Roman" w:hAnsi="Times New Roman" w:cs="Times New Roman"/>
          <w:color w:val="auto"/>
        </w:rPr>
        <w:lastRenderedPageBreak/>
        <w:t>Работа с детьми «группы риска», «зоны риска»</w:t>
      </w:r>
      <w:r w:rsidRPr="00D73C4D">
        <w:rPr>
          <w:rFonts w:ascii="Times New Roman" w:hAnsi="Times New Roman" w:cs="Times New Roman"/>
          <w:b/>
          <w:sz w:val="24"/>
          <w:szCs w:val="24"/>
        </w:rPr>
        <w:t>.</w:t>
      </w: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B639F8" w:rsidRPr="00D73C4D" w:rsidRDefault="00B639F8" w:rsidP="00D73C4D">
      <w:pPr>
        <w:pStyle w:val="a3"/>
        <w:spacing w:line="276" w:lineRule="auto"/>
        <w:rPr>
          <w:rFonts w:ascii="Times New Roman" w:hAnsi="Times New Roman" w:cs="Times New Roman"/>
          <w:b/>
          <w:sz w:val="24"/>
          <w:szCs w:val="24"/>
        </w:rPr>
      </w:pPr>
    </w:p>
    <w:p w:rsidR="00953402" w:rsidRDefault="00953402">
      <w:pPr>
        <w:rPr>
          <w:rStyle w:val="a7"/>
          <w:rFonts w:ascii="Times New Roman" w:hAnsi="Times New Roman" w:cs="Times New Roman"/>
          <w:b/>
          <w:color w:val="auto"/>
          <w:u w:val="single"/>
        </w:rPr>
      </w:pPr>
      <w:r>
        <w:rPr>
          <w:rStyle w:val="a7"/>
          <w:rFonts w:ascii="Times New Roman" w:hAnsi="Times New Roman" w:cs="Times New Roman"/>
          <w:b/>
          <w:color w:val="auto"/>
          <w:u w:val="single"/>
        </w:rPr>
        <w:br w:type="page"/>
      </w:r>
    </w:p>
    <w:p w:rsidR="00B639F8" w:rsidRPr="00D73C4D" w:rsidRDefault="00B639F8" w:rsidP="00D73C4D">
      <w:pPr>
        <w:pStyle w:val="a3"/>
        <w:spacing w:line="276" w:lineRule="auto"/>
        <w:rPr>
          <w:rFonts w:ascii="Times New Roman" w:hAnsi="Times New Roman" w:cs="Times New Roman"/>
          <w:b/>
          <w:sz w:val="24"/>
          <w:szCs w:val="24"/>
          <w:u w:val="single"/>
        </w:rPr>
      </w:pPr>
      <w:r w:rsidRPr="00D73C4D">
        <w:rPr>
          <w:rStyle w:val="a7"/>
          <w:rFonts w:ascii="Times New Roman" w:hAnsi="Times New Roman" w:cs="Times New Roman"/>
          <w:b/>
          <w:color w:val="auto"/>
          <w:u w:val="single"/>
        </w:rPr>
        <w:lastRenderedPageBreak/>
        <w:t>Взаимодействие с родителями</w:t>
      </w:r>
      <w:r w:rsidRPr="00D73C4D">
        <w:rPr>
          <w:rFonts w:ascii="Times New Roman" w:hAnsi="Times New Roman" w:cs="Times New Roman"/>
          <w:b/>
          <w:sz w:val="24"/>
          <w:szCs w:val="24"/>
          <w:u w:val="single"/>
        </w:rPr>
        <w:t>.</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Воспитательная функция семьи очень важна. Именно в семье происходит формирование отношения к людям, к делу, к себе; формирование способностей, эмоционально-ценностной сферы. В настоящее время изменился характер внутрисемейных отношений, т.к. родители вынуждены концентрировать внимание на материальном благополучии, а значит, меньше времени тратить на общение в семье. </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b/>
          <w:bCs/>
          <w:sz w:val="24"/>
          <w:szCs w:val="24"/>
        </w:rPr>
        <w:t>Формы работы классного руководителя с родителями:</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b/>
          <w:bCs/>
          <w:sz w:val="24"/>
          <w:szCs w:val="24"/>
        </w:rPr>
        <w:t> Индивидуальные:</w:t>
      </w:r>
      <w:r w:rsidRPr="00D73C4D">
        <w:rPr>
          <w:rFonts w:ascii="Times New Roman" w:eastAsia="Calibri" w:hAnsi="Times New Roman" w:cs="Times New Roman"/>
          <w:sz w:val="24"/>
          <w:szCs w:val="24"/>
        </w:rPr>
        <w:t xml:space="preserve"> беседы, консультации, посещение на дому, анкетирование, опрос, создание банка данных о типологии семей.</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w:t>
      </w:r>
      <w:r w:rsidRPr="00D73C4D">
        <w:rPr>
          <w:rFonts w:ascii="Times New Roman" w:eastAsia="Calibri" w:hAnsi="Times New Roman" w:cs="Times New Roman"/>
          <w:b/>
          <w:bCs/>
          <w:sz w:val="24"/>
          <w:szCs w:val="24"/>
        </w:rPr>
        <w:t>Коллективные:</w:t>
      </w:r>
      <w:r w:rsidRPr="00D73C4D">
        <w:rPr>
          <w:rFonts w:ascii="Times New Roman" w:eastAsia="Calibri" w:hAnsi="Times New Roman" w:cs="Times New Roman"/>
          <w:sz w:val="24"/>
          <w:szCs w:val="24"/>
        </w:rPr>
        <w:t xml:space="preserve"> родительские собрания,  конференции, групповые консультации, совместные праздники, развлечения, лекции.</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w:t>
      </w:r>
      <w:r w:rsidRPr="00D73C4D">
        <w:rPr>
          <w:rFonts w:ascii="Times New Roman" w:eastAsia="Calibri" w:hAnsi="Times New Roman" w:cs="Times New Roman"/>
          <w:b/>
          <w:bCs/>
          <w:sz w:val="24"/>
          <w:szCs w:val="24"/>
        </w:rPr>
        <w:t>Наглядные</w:t>
      </w:r>
      <w:r w:rsidRPr="00D73C4D">
        <w:rPr>
          <w:rFonts w:ascii="Times New Roman" w:eastAsia="Calibri" w:hAnsi="Times New Roman" w:cs="Times New Roman"/>
          <w:sz w:val="24"/>
          <w:szCs w:val="24"/>
        </w:rPr>
        <w:t>: выставки работ, папки, фотовыставки « Наши праздники».</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w:t>
      </w:r>
      <w:r w:rsidRPr="00D73C4D">
        <w:rPr>
          <w:rFonts w:ascii="Times New Roman" w:eastAsia="Calibri" w:hAnsi="Times New Roman" w:cs="Times New Roman"/>
          <w:b/>
          <w:sz w:val="24"/>
          <w:szCs w:val="24"/>
        </w:rPr>
        <w:t>Родительский комитет</w:t>
      </w:r>
      <w:r w:rsidRPr="00D73C4D">
        <w:rPr>
          <w:rFonts w:ascii="Times New Roman" w:eastAsia="Calibri" w:hAnsi="Times New Roman" w:cs="Times New Roman"/>
          <w:sz w:val="24"/>
          <w:szCs w:val="24"/>
        </w:rPr>
        <w:t>, который избирается на родительском собрании прямым открытым голосованием из числа родителей обучающихся в количестве трех человек сроком на один учебный год. Руководит работой родительского комитета его председатель.</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u w:val="single"/>
          <w:lang w:eastAsia="ru-RU"/>
        </w:rPr>
        <w:t>Функции родительского комитета</w:t>
      </w:r>
      <w:r w:rsidRPr="00D73C4D">
        <w:rPr>
          <w:rFonts w:ascii="Times New Roman" w:eastAsia="Times New Roman" w:hAnsi="Times New Roman" w:cs="Times New Roman"/>
          <w:sz w:val="24"/>
          <w:szCs w:val="24"/>
          <w:lang w:eastAsia="ru-RU"/>
        </w:rPr>
        <w:t xml:space="preserve">: </w:t>
      </w:r>
      <w:r w:rsidRPr="00D73C4D">
        <w:rPr>
          <w:rFonts w:ascii="Times New Roman" w:eastAsia="Times New Roman" w:hAnsi="Times New Roman" w:cs="Times New Roman"/>
          <w:sz w:val="24"/>
          <w:szCs w:val="24"/>
          <w:lang w:eastAsia="ru-RU"/>
        </w:rPr>
        <w:br/>
        <w:t xml:space="preserve">- принимает активное участие в решении различных вопросов жизни классного коллектива; </w:t>
      </w:r>
      <w:r w:rsidRPr="00D73C4D">
        <w:rPr>
          <w:rFonts w:ascii="Times New Roman" w:eastAsia="Times New Roman" w:hAnsi="Times New Roman" w:cs="Times New Roman"/>
          <w:sz w:val="24"/>
          <w:szCs w:val="24"/>
          <w:lang w:eastAsia="ru-RU"/>
        </w:rPr>
        <w:br/>
        <w:t xml:space="preserve">- оказывает классному руководителю помощь в организации и осуществлении учебно-воспитательного процесса; </w:t>
      </w:r>
      <w:r w:rsidRPr="00D73C4D">
        <w:rPr>
          <w:rFonts w:ascii="Times New Roman" w:eastAsia="Times New Roman" w:hAnsi="Times New Roman" w:cs="Times New Roman"/>
          <w:sz w:val="24"/>
          <w:szCs w:val="24"/>
          <w:lang w:eastAsia="ru-RU"/>
        </w:rPr>
        <w:br/>
        <w:t xml:space="preserve">- решает вопросы финансового обеспечения классных мероприятий; </w:t>
      </w:r>
      <w:r w:rsidRPr="00D73C4D">
        <w:rPr>
          <w:rFonts w:ascii="Times New Roman" w:eastAsia="Times New Roman" w:hAnsi="Times New Roman" w:cs="Times New Roman"/>
          <w:sz w:val="24"/>
          <w:szCs w:val="24"/>
          <w:lang w:eastAsia="ru-RU"/>
        </w:rPr>
        <w:br/>
        <w:t xml:space="preserve">- организует и проводит индивидуальную работу с семьями обучающихся. </w:t>
      </w:r>
    </w:p>
    <w:p w:rsidR="00CE4A25" w:rsidRPr="00D73C4D" w:rsidRDefault="00CE4A25" w:rsidP="00D73C4D">
      <w:pPr>
        <w:spacing w:after="0" w:line="276" w:lineRule="auto"/>
        <w:rPr>
          <w:rFonts w:ascii="Times New Roman" w:eastAsia="Times New Roman" w:hAnsi="Times New Roman" w:cs="Times New Roman"/>
          <w:b/>
          <w:bCs/>
          <w:sz w:val="24"/>
          <w:szCs w:val="24"/>
          <w:lang w:eastAsia="ru-RU"/>
        </w:rPr>
      </w:pPr>
      <w:r w:rsidRPr="00D73C4D">
        <w:rPr>
          <w:rFonts w:ascii="Times New Roman" w:eastAsia="Times New Roman" w:hAnsi="Times New Roman" w:cs="Times New Roman"/>
          <w:b/>
          <w:bCs/>
          <w:sz w:val="24"/>
          <w:szCs w:val="24"/>
          <w:lang w:eastAsia="ru-RU"/>
        </w:rPr>
        <w:t>Задачи классного руководителя в работе с проблемными семьями:</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2"/>
        <w:gridCol w:w="6202"/>
      </w:tblGrid>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Типы проблемных семей</w:t>
            </w:r>
          </w:p>
        </w:tc>
        <w:tc>
          <w:tcPr>
            <w:tcW w:w="620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Задачи классного руководителя</w:t>
            </w:r>
          </w:p>
        </w:tc>
      </w:tr>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Семьи, в которых "трудные" родители. Это, например, одинокая мать, которой ребенок мешает устроить личную жизнь. Атмосфера, царящая в такой семье, – холодность, безразличие, отсутствие духовного контакта</w:t>
            </w:r>
          </w:p>
        </w:tc>
        <w:tc>
          <w:tcPr>
            <w:tcW w:w="6202" w:type="dxa"/>
          </w:tcPr>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Расположить мать к себе, заручиться доверием; если она отнесется к этому настороженно, не спешить обижаться. </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Попробовать посмотреть на себя глазами матери. Это поможет лучше понять ее и контролировать свое отношение к ней.</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Заинтересовать судьбой подростка, пробудить ответственность за его будущее. </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Деликатно, тактично затронуть тему естественного желания матери устроить свою личную жизнь; пробудить потребность в душевных контактах с ребенком, совместном решении повседневных жизненных проблем</w:t>
            </w:r>
          </w:p>
        </w:tc>
      </w:tr>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Семьи, в которых господствует безнадзорность. В таких семьях родители, как правило, употребляют алкоголь. Для родителей </w:t>
            </w:r>
            <w:proofErr w:type="gramStart"/>
            <w:r w:rsidRPr="00D73C4D">
              <w:rPr>
                <w:rFonts w:ascii="Times New Roman" w:eastAsia="Times New Roman" w:hAnsi="Times New Roman" w:cs="Times New Roman"/>
                <w:sz w:val="24"/>
                <w:szCs w:val="24"/>
                <w:lang w:eastAsia="ru-RU"/>
              </w:rPr>
              <w:t>характерны</w:t>
            </w:r>
            <w:proofErr w:type="gramEnd"/>
            <w:r w:rsidRPr="00D73C4D">
              <w:rPr>
                <w:rFonts w:ascii="Times New Roman" w:eastAsia="Times New Roman" w:hAnsi="Times New Roman" w:cs="Times New Roman"/>
                <w:sz w:val="24"/>
                <w:szCs w:val="24"/>
                <w:lang w:eastAsia="ru-RU"/>
              </w:rPr>
              <w:t xml:space="preserve"> культурная ограниченность, бедность чувств, отсутствие духовных связей с детьми</w:t>
            </w:r>
          </w:p>
        </w:tc>
        <w:tc>
          <w:tcPr>
            <w:tcW w:w="6202" w:type="dxa"/>
          </w:tcPr>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Терпеливо доказывать родителям пагубное влияние на подростка того образа жизни, который они ведут. </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Обратить внимание на испытываемые подростком переживания, боль, стыд, обиду за отца и мать. </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Выяснить, кто из родителей пользуется большим авторитетом в семье, кто может стать опорой в изменении условий жизни. </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Включить подростка в более широкое общение с окружающими людьми, морально поддержать, установить контроль.</w:t>
            </w:r>
          </w:p>
        </w:tc>
      </w:tr>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Семьи, характеризующиеся </w:t>
            </w:r>
            <w:r w:rsidRPr="00D73C4D">
              <w:rPr>
                <w:rFonts w:ascii="Times New Roman" w:eastAsia="Times New Roman" w:hAnsi="Times New Roman" w:cs="Times New Roman"/>
                <w:sz w:val="24"/>
                <w:szCs w:val="24"/>
                <w:lang w:eastAsia="ru-RU"/>
              </w:rPr>
              <w:lastRenderedPageBreak/>
              <w:t>педагогической неграмотностью родителей. Родители не понимают детей, обнаруживают полное незнание методов педагогического воздействия, недооценивают значение семейного воспитания, подрывают авторитет школы и учителей</w:t>
            </w:r>
          </w:p>
        </w:tc>
        <w:tc>
          <w:tcPr>
            <w:tcW w:w="620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lastRenderedPageBreak/>
              <w:t xml:space="preserve">Семьи, характеризующиеся педагогической </w:t>
            </w:r>
            <w:r w:rsidRPr="00D73C4D">
              <w:rPr>
                <w:rFonts w:ascii="Times New Roman" w:eastAsia="Times New Roman" w:hAnsi="Times New Roman" w:cs="Times New Roman"/>
                <w:sz w:val="24"/>
                <w:szCs w:val="24"/>
                <w:lang w:eastAsia="ru-RU"/>
              </w:rPr>
              <w:lastRenderedPageBreak/>
              <w:t>неграмотностью родителей. Родители не понимают детей, обнаруживают полное незнание методов педагогического воздействия, недооценивают значение семейного воспитания, подрывают авторитет школы и учителей.</w:t>
            </w:r>
          </w:p>
        </w:tc>
      </w:tr>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lastRenderedPageBreak/>
              <w:t>Семьи, в которых приоритет отдается материальному благополучию над духовной жизнью. Дети в таких семьях растут эгоистами, излишне практичными потребителями. Родители эти качества поощряют</w:t>
            </w:r>
          </w:p>
        </w:tc>
        <w:tc>
          <w:tcPr>
            <w:tcW w:w="6202" w:type="dxa"/>
          </w:tcPr>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sz w:val="24"/>
                <w:szCs w:val="24"/>
              </w:rPr>
              <w:t xml:space="preserve">Изменить жизненную ориентацию родителей. </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Заинтересовать подростка развитием внутреннего духовного мира. </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При встречах с родителями дома и в школе использовать косвенное воздействие, опираясь на здоровые интересы.</w:t>
            </w:r>
          </w:p>
        </w:tc>
      </w:tr>
      <w:tr w:rsidR="00CE4A25" w:rsidRPr="00D73C4D" w:rsidTr="00E52B10">
        <w:tc>
          <w:tcPr>
            <w:tcW w:w="3972"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Семьи, в которых родители предъявляют к детям завышенные требования, часто граничащие с жестокостью. Детей часто наказывают физически, в результате чего они растут </w:t>
            </w:r>
            <w:proofErr w:type="gramStart"/>
            <w:r w:rsidRPr="00D73C4D">
              <w:rPr>
                <w:rFonts w:ascii="Times New Roman" w:eastAsia="Times New Roman" w:hAnsi="Times New Roman" w:cs="Times New Roman"/>
                <w:sz w:val="24"/>
                <w:szCs w:val="24"/>
                <w:lang w:eastAsia="ru-RU"/>
              </w:rPr>
              <w:t>озлобленными</w:t>
            </w:r>
            <w:proofErr w:type="gramEnd"/>
            <w:r w:rsidRPr="00D73C4D">
              <w:rPr>
                <w:rFonts w:ascii="Times New Roman" w:eastAsia="Times New Roman" w:hAnsi="Times New Roman" w:cs="Times New Roman"/>
                <w:sz w:val="24"/>
                <w:szCs w:val="24"/>
                <w:lang w:eastAsia="ru-RU"/>
              </w:rPr>
              <w:t xml:space="preserve"> и жестокими</w:t>
            </w:r>
          </w:p>
        </w:tc>
        <w:tc>
          <w:tcPr>
            <w:tcW w:w="6202" w:type="dxa"/>
          </w:tcPr>
          <w:p w:rsidR="00CE4A25" w:rsidRPr="00D73C4D" w:rsidRDefault="00CE4A25" w:rsidP="00D73C4D">
            <w:pPr>
              <w:spacing w:after="0" w:line="276" w:lineRule="auto"/>
              <w:rPr>
                <w:rFonts w:ascii="Times New Roman" w:eastAsia="Calibri" w:hAnsi="Times New Roman" w:cs="Times New Roman"/>
                <w:sz w:val="24"/>
                <w:szCs w:val="24"/>
              </w:rPr>
            </w:pPr>
            <w:proofErr w:type="gramStart"/>
            <w:r w:rsidRPr="00D73C4D">
              <w:rPr>
                <w:rFonts w:ascii="Times New Roman" w:eastAsia="Calibri" w:hAnsi="Times New Roman" w:cs="Times New Roman"/>
                <w:sz w:val="24"/>
                <w:szCs w:val="24"/>
              </w:rPr>
              <w:t xml:space="preserve">Доказать родителям, что с ребенком надо обращаться как с равным, отказаться от действий с позиции силы. </w:t>
            </w:r>
            <w:proofErr w:type="gramEnd"/>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 xml:space="preserve">Относиться к ребенку как к человеку, который имеет равные права на самостоятельность и уважение. </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Доказать, что терпение и снисходительность к ребенку – главное средство в воспитании.</w:t>
            </w:r>
          </w:p>
        </w:tc>
      </w:tr>
    </w:tbl>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Кроме описанных в табл. типов семей выделяют также:</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b/>
          <w:bCs/>
          <w:sz w:val="24"/>
          <w:szCs w:val="24"/>
        </w:rPr>
        <w:t xml:space="preserve">- </w:t>
      </w:r>
      <w:proofErr w:type="spellStart"/>
      <w:r w:rsidRPr="00D73C4D">
        <w:rPr>
          <w:rFonts w:ascii="Times New Roman" w:eastAsia="Calibri" w:hAnsi="Times New Roman" w:cs="Times New Roman"/>
          <w:b/>
          <w:bCs/>
          <w:sz w:val="24"/>
          <w:szCs w:val="24"/>
        </w:rPr>
        <w:t>дисфункциональные</w:t>
      </w:r>
      <w:proofErr w:type="spellEnd"/>
      <w:r w:rsidRPr="00D73C4D">
        <w:rPr>
          <w:rFonts w:ascii="Times New Roman" w:eastAsia="Calibri" w:hAnsi="Times New Roman" w:cs="Times New Roman"/>
          <w:b/>
          <w:bCs/>
          <w:sz w:val="24"/>
          <w:szCs w:val="24"/>
        </w:rPr>
        <w:t xml:space="preserve"> семьи</w:t>
      </w:r>
      <w:r w:rsidRPr="00D73C4D">
        <w:rPr>
          <w:rFonts w:ascii="Times New Roman" w:eastAsia="Calibri" w:hAnsi="Times New Roman" w:cs="Times New Roman"/>
          <w:sz w:val="24"/>
          <w:szCs w:val="24"/>
        </w:rPr>
        <w:t xml:space="preserve"> (многодетные; где воспитанием занимается мать-одиночка или один из родителей умер; неполные семьи; родители безработные или беженцы; мать – несовершеннолетняя); </w:t>
      </w:r>
    </w:p>
    <w:p w:rsidR="00CE4A25" w:rsidRPr="00D73C4D" w:rsidRDefault="00CE4A25" w:rsidP="00D73C4D">
      <w:pPr>
        <w:spacing w:after="0" w:line="276" w:lineRule="auto"/>
        <w:rPr>
          <w:rFonts w:ascii="Times New Roman" w:eastAsia="Calibri" w:hAnsi="Times New Roman" w:cs="Times New Roman"/>
          <w:sz w:val="24"/>
          <w:szCs w:val="24"/>
        </w:rPr>
      </w:pPr>
      <w:r w:rsidRPr="00D73C4D">
        <w:rPr>
          <w:rFonts w:ascii="Times New Roman" w:eastAsia="Calibri" w:hAnsi="Times New Roman" w:cs="Times New Roman"/>
          <w:b/>
          <w:bCs/>
          <w:sz w:val="24"/>
          <w:szCs w:val="24"/>
        </w:rPr>
        <w:t>- семьи социального риска</w:t>
      </w:r>
      <w:r w:rsidRPr="00D73C4D">
        <w:rPr>
          <w:rFonts w:ascii="Times New Roman" w:eastAsia="Calibri" w:hAnsi="Times New Roman" w:cs="Times New Roman"/>
          <w:sz w:val="24"/>
          <w:szCs w:val="24"/>
        </w:rPr>
        <w:t xml:space="preserve"> (где родители, например, вернулись из мест лишения свободы и т. п.).</w:t>
      </w:r>
    </w:p>
    <w:p w:rsidR="00CE4A25" w:rsidRPr="00D73C4D" w:rsidRDefault="00CE4A25" w:rsidP="00D73C4D">
      <w:pPr>
        <w:spacing w:after="0" w:line="276" w:lineRule="auto"/>
        <w:rPr>
          <w:rFonts w:ascii="Times New Roman" w:eastAsia="Times New Roman" w:hAnsi="Times New Roman" w:cs="Times New Roman"/>
          <w:b/>
          <w:bCs/>
          <w:sz w:val="24"/>
          <w:szCs w:val="24"/>
          <w:lang w:eastAsia="ru-RU"/>
        </w:rPr>
      </w:pPr>
      <w:r w:rsidRPr="00D73C4D">
        <w:rPr>
          <w:rFonts w:ascii="Times New Roman" w:eastAsia="Times New Roman" w:hAnsi="Times New Roman" w:cs="Times New Roman"/>
          <w:b/>
          <w:bCs/>
          <w:sz w:val="24"/>
          <w:szCs w:val="24"/>
          <w:lang w:eastAsia="ru-RU"/>
        </w:rPr>
        <w:t>План мероприятий по работе с педагогически запущенными детьми и неблагополучными семьями</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1"/>
        <w:gridCol w:w="4761"/>
      </w:tblGrid>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Наименование мероприятий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b/>
                <w:sz w:val="24"/>
                <w:szCs w:val="24"/>
                <w:lang w:eastAsia="ru-RU"/>
              </w:rPr>
              <w:t>Сроки исполнения</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1. Выявление педагогически запущенных детей и неблагополучных семей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 течение года</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2. Изучение причин социально-педагогической запущенности ребенка</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 мере выявления</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3. Ведение картотеки педагогически запущенных детей и неблагополучных семей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В течение года</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4. Собеседование по профилактике правонарушений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1 раз в полгода</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5. Разработка и распространение памяток поведения в семье среди подростков</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Сентябрь – октябрь</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6. Заседание малого педсовета с приглашением родителей педагогически запущенных детей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 мере необходимости</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7. Рейды в неблагополучные семьи и семьи педагогически запущенных детей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 мере необходимости</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8. Изучение положения подростка в коллективе</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По мере необходимости</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9. Консультации для детей и родителей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Систематически</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lastRenderedPageBreak/>
              <w:t>10. Беседа с педагогически запущенными детьми и родителями по профилактике правонарушений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1 раз в месяц</w:t>
            </w:r>
          </w:p>
        </w:tc>
      </w:tr>
      <w:tr w:rsidR="00CE4A25" w:rsidRPr="00D73C4D" w:rsidTr="00E52B10">
        <w:tc>
          <w:tcPr>
            <w:tcW w:w="567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11. Лекции для родителей и педагогически запущенных детей</w:t>
            </w:r>
          </w:p>
        </w:tc>
        <w:tc>
          <w:tcPr>
            <w:tcW w:w="4761" w:type="dxa"/>
          </w:tcPr>
          <w:p w:rsidR="00CE4A25" w:rsidRPr="00D73C4D" w:rsidRDefault="00CE4A25" w:rsidP="00D73C4D">
            <w:pPr>
              <w:spacing w:after="0" w:line="276" w:lineRule="auto"/>
              <w:rPr>
                <w:rFonts w:ascii="Times New Roman" w:eastAsia="Times New Roman" w:hAnsi="Times New Roman" w:cs="Times New Roman"/>
                <w:sz w:val="24"/>
                <w:szCs w:val="24"/>
                <w:lang w:eastAsia="ru-RU"/>
              </w:rPr>
            </w:pPr>
            <w:r w:rsidRPr="00D73C4D">
              <w:rPr>
                <w:rFonts w:ascii="Times New Roman" w:eastAsia="Times New Roman" w:hAnsi="Times New Roman" w:cs="Times New Roman"/>
                <w:sz w:val="24"/>
                <w:szCs w:val="24"/>
                <w:lang w:eastAsia="ru-RU"/>
              </w:rPr>
              <w:t>Систематически</w:t>
            </w:r>
          </w:p>
        </w:tc>
      </w:tr>
    </w:tbl>
    <w:p w:rsidR="00CE4A25" w:rsidRPr="00D73C4D" w:rsidRDefault="00CE4A25" w:rsidP="00D73C4D">
      <w:pPr>
        <w:pStyle w:val="a3"/>
        <w:spacing w:line="276" w:lineRule="auto"/>
        <w:rPr>
          <w:rFonts w:ascii="Times New Roman" w:hAnsi="Times New Roman" w:cs="Times New Roman"/>
          <w:b/>
          <w:sz w:val="24"/>
          <w:szCs w:val="24"/>
        </w:rPr>
      </w:pPr>
    </w:p>
    <w:p w:rsidR="00CE4A25" w:rsidRPr="00D73C4D" w:rsidRDefault="00CE4A25" w:rsidP="00D73C4D">
      <w:pPr>
        <w:spacing w:after="0" w:line="276" w:lineRule="auto"/>
        <w:rPr>
          <w:rFonts w:ascii="Times New Roman" w:eastAsia="Times New Roman" w:hAnsi="Times New Roman" w:cs="Times New Roman"/>
          <w:b/>
          <w:sz w:val="24"/>
          <w:szCs w:val="24"/>
          <w:lang w:eastAsia="ru-RU"/>
        </w:rPr>
      </w:pPr>
      <w:r w:rsidRPr="00D73C4D">
        <w:rPr>
          <w:rFonts w:ascii="Times New Roman" w:eastAsia="Times New Roman" w:hAnsi="Times New Roman" w:cs="Times New Roman"/>
          <w:b/>
          <w:sz w:val="24"/>
          <w:szCs w:val="24"/>
          <w:lang w:eastAsia="ru-RU"/>
        </w:rPr>
        <w:t>Состав родительского комитета.</w:t>
      </w:r>
    </w:p>
    <w:p w:rsidR="00953402" w:rsidRDefault="008610D3" w:rsidP="00D73C4D">
      <w:pPr>
        <w:spacing w:after="0" w:line="276" w:lineRule="auto"/>
        <w:rPr>
          <w:rFonts w:ascii="Times New Roman" w:hAnsi="Times New Roman" w:cs="Times New Roman"/>
          <w:sz w:val="24"/>
          <w:szCs w:val="24"/>
          <w:u w:val="single"/>
        </w:rPr>
      </w:pPr>
      <w:r>
        <w:rPr>
          <w:rFonts w:ascii="Times New Roman" w:hAnsi="Times New Roman" w:cs="Times New Roman"/>
          <w:sz w:val="24"/>
          <w:szCs w:val="24"/>
          <w:u w:val="single"/>
        </w:rPr>
        <w:t>Филиппова Е.Ю.</w:t>
      </w:r>
    </w:p>
    <w:p w:rsidR="008610D3" w:rsidRPr="00D73C4D" w:rsidRDefault="008610D3" w:rsidP="00D73C4D">
      <w:pPr>
        <w:spacing w:after="0" w:line="276" w:lineRule="auto"/>
        <w:rPr>
          <w:rFonts w:ascii="Times New Roman" w:hAnsi="Times New Roman" w:cs="Times New Roman"/>
          <w:sz w:val="24"/>
          <w:szCs w:val="24"/>
          <w:u w:val="single"/>
        </w:rPr>
      </w:pPr>
      <w:proofErr w:type="spellStart"/>
      <w:r>
        <w:rPr>
          <w:rFonts w:ascii="Times New Roman" w:hAnsi="Times New Roman" w:cs="Times New Roman"/>
          <w:sz w:val="24"/>
          <w:szCs w:val="24"/>
          <w:u w:val="single"/>
        </w:rPr>
        <w:t>Сибелева</w:t>
      </w:r>
      <w:proofErr w:type="spellEnd"/>
      <w:r>
        <w:rPr>
          <w:rFonts w:ascii="Times New Roman" w:hAnsi="Times New Roman" w:cs="Times New Roman"/>
          <w:sz w:val="24"/>
          <w:szCs w:val="24"/>
          <w:u w:val="single"/>
        </w:rPr>
        <w:t xml:space="preserve"> Ю.С.</w:t>
      </w:r>
    </w:p>
    <w:p w:rsidR="00CE4A25" w:rsidRPr="00D73C4D" w:rsidRDefault="00CE4A25" w:rsidP="00D73C4D">
      <w:pPr>
        <w:spacing w:after="0" w:line="276" w:lineRule="auto"/>
        <w:rPr>
          <w:rFonts w:ascii="Times New Roman" w:eastAsia="Times New Roman" w:hAnsi="Times New Roman" w:cs="Times New Roman"/>
          <w:sz w:val="24"/>
          <w:szCs w:val="24"/>
          <w:lang w:eastAsia="ru-RU"/>
        </w:rPr>
      </w:pPr>
    </w:p>
    <w:p w:rsidR="00CE4A25" w:rsidRPr="00D73C4D" w:rsidRDefault="00CE4A25" w:rsidP="00D73C4D">
      <w:pPr>
        <w:spacing w:after="0" w:line="276" w:lineRule="auto"/>
        <w:rPr>
          <w:rFonts w:ascii="Times New Roman" w:eastAsia="Times New Roman" w:hAnsi="Times New Roman" w:cs="Times New Roman"/>
          <w:sz w:val="24"/>
          <w:szCs w:val="24"/>
          <w:lang w:eastAsia="ru-RU"/>
        </w:rPr>
      </w:pPr>
    </w:p>
    <w:p w:rsidR="00CE4A25" w:rsidRPr="00D73C4D" w:rsidRDefault="00CE4A25" w:rsidP="00D73C4D">
      <w:pPr>
        <w:pStyle w:val="a3"/>
        <w:spacing w:line="276" w:lineRule="auto"/>
        <w:rPr>
          <w:rFonts w:ascii="Times New Roman" w:hAnsi="Times New Roman" w:cs="Times New Roman"/>
          <w:b/>
          <w:sz w:val="24"/>
          <w:szCs w:val="24"/>
        </w:rPr>
      </w:pPr>
      <w:r w:rsidRPr="00D73C4D">
        <w:rPr>
          <w:rStyle w:val="a7"/>
          <w:rFonts w:ascii="Times New Roman" w:hAnsi="Times New Roman" w:cs="Times New Roman"/>
          <w:color w:val="auto"/>
        </w:rPr>
        <w:t>Протоколы родительских собраний</w:t>
      </w:r>
      <w:r w:rsidRPr="00D73C4D">
        <w:rPr>
          <w:rFonts w:ascii="Times New Roman" w:hAnsi="Times New Roman" w:cs="Times New Roman"/>
          <w:b/>
          <w:sz w:val="24"/>
          <w:szCs w:val="24"/>
        </w:rPr>
        <w:t>.</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ПРОТОКОЛ  № 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родительского собрания в  10  классе</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от «____» ________________ 20_ _ г.</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Присутствуют___________________________________________________________________________________________________________________________________________________________</w:t>
      </w:r>
      <w:r w:rsidR="00E9704B" w:rsidRPr="00D73C4D">
        <w:rPr>
          <w:rFonts w:ascii="Times New Roman" w:hAnsi="Times New Roman" w:cs="Times New Roman"/>
          <w:color w:val="808080"/>
          <w:sz w:val="24"/>
          <w:szCs w:val="24"/>
        </w:rPr>
        <w:t>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Отсутствуют 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b/>
          <w:color w:val="808080"/>
          <w:sz w:val="24"/>
          <w:szCs w:val="24"/>
        </w:rPr>
      </w:pPr>
      <w:r w:rsidRPr="00D73C4D">
        <w:rPr>
          <w:rFonts w:ascii="Times New Roman" w:hAnsi="Times New Roman" w:cs="Times New Roman"/>
          <w:b/>
          <w:color w:val="808080"/>
          <w:sz w:val="24"/>
          <w:szCs w:val="24"/>
        </w:rPr>
        <w:t xml:space="preserve">                                                   </w:t>
      </w:r>
      <w:r w:rsidRPr="00D73C4D">
        <w:rPr>
          <w:rFonts w:ascii="Times New Roman" w:hAnsi="Times New Roman" w:cs="Times New Roman"/>
          <w:color w:val="808080"/>
          <w:sz w:val="24"/>
          <w:szCs w:val="24"/>
        </w:rPr>
        <w:t>Повестка дня</w:t>
      </w:r>
      <w:r w:rsidRPr="00D73C4D">
        <w:rPr>
          <w:rFonts w:ascii="Times New Roman" w:hAnsi="Times New Roman" w:cs="Times New Roman"/>
          <w:b/>
          <w:color w:val="808080"/>
          <w:sz w:val="24"/>
          <w:szCs w:val="24"/>
        </w:rPr>
        <w:t>.</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1._________________________________________________________________________________________________________________________________________________________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2._________________________________________________________________________________________________________________________________________________________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3._________________________________________________________________________________________________________________________________________________________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4._________________________________________________________________________________________________________________________________________________________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5._________________________________________________________________________________________________________________________________________________________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i/>
          <w:color w:val="808080"/>
          <w:sz w:val="24"/>
          <w:szCs w:val="24"/>
        </w:rPr>
      </w:pPr>
      <w:r w:rsidRPr="00D73C4D">
        <w:rPr>
          <w:rFonts w:ascii="Times New Roman" w:hAnsi="Times New Roman" w:cs="Times New Roman"/>
          <w:i/>
          <w:color w:val="808080"/>
          <w:sz w:val="24"/>
          <w:szCs w:val="24"/>
        </w:rPr>
        <w:t>Вопрос № 1.</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Кто выступал:_________________________________________________________________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Тема со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i/>
          <w:color w:val="808080"/>
          <w:sz w:val="24"/>
          <w:szCs w:val="24"/>
        </w:rPr>
      </w:pPr>
      <w:r w:rsidRPr="00D73C4D">
        <w:rPr>
          <w:rFonts w:ascii="Times New Roman" w:hAnsi="Times New Roman" w:cs="Times New Roman"/>
          <w:i/>
          <w:color w:val="808080"/>
          <w:sz w:val="24"/>
          <w:szCs w:val="24"/>
        </w:rPr>
        <w:t>Вопрос № 2.</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Кто выступил:_________________________________________________________________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Тема сообщения:____________________________________________________________________________</w:t>
      </w:r>
      <w:r w:rsidRPr="00D73C4D">
        <w:rPr>
          <w:rFonts w:ascii="Times New Roman" w:hAnsi="Times New Roman" w:cs="Times New Roman"/>
          <w:color w:val="808080"/>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p>
    <w:p w:rsidR="00006B0A" w:rsidRPr="00D73C4D" w:rsidRDefault="00006B0A" w:rsidP="00D73C4D">
      <w:pPr>
        <w:spacing w:after="0" w:line="276" w:lineRule="auto"/>
        <w:rPr>
          <w:rFonts w:ascii="Times New Roman" w:hAnsi="Times New Roman" w:cs="Times New Roman"/>
          <w:color w:val="808080"/>
          <w:sz w:val="24"/>
          <w:szCs w:val="24"/>
        </w:rPr>
      </w:pPr>
    </w:p>
    <w:p w:rsidR="00006B0A" w:rsidRPr="00D73C4D" w:rsidRDefault="00006B0A" w:rsidP="00D73C4D">
      <w:pPr>
        <w:spacing w:after="0" w:line="276" w:lineRule="auto"/>
        <w:rPr>
          <w:rFonts w:ascii="Times New Roman" w:hAnsi="Times New Roman" w:cs="Times New Roman"/>
          <w:i/>
          <w:color w:val="808080"/>
          <w:sz w:val="24"/>
          <w:szCs w:val="24"/>
        </w:rPr>
      </w:pPr>
      <w:r w:rsidRPr="00D73C4D">
        <w:rPr>
          <w:rFonts w:ascii="Times New Roman" w:hAnsi="Times New Roman" w:cs="Times New Roman"/>
          <w:i/>
          <w:color w:val="808080"/>
          <w:sz w:val="24"/>
          <w:szCs w:val="24"/>
        </w:rPr>
        <w:t>Вопрос № 3.</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Кто выступил:_________________________________________________________________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Тема со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i/>
          <w:color w:val="808080"/>
          <w:sz w:val="24"/>
          <w:szCs w:val="24"/>
        </w:rPr>
      </w:pPr>
      <w:r w:rsidRPr="00D73C4D">
        <w:rPr>
          <w:rFonts w:ascii="Times New Roman" w:hAnsi="Times New Roman" w:cs="Times New Roman"/>
          <w:i/>
          <w:color w:val="808080"/>
          <w:sz w:val="24"/>
          <w:szCs w:val="24"/>
        </w:rPr>
        <w:t>Вопрос № 4.</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Кто выступил:_________________________________________________________________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Тема сообще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B0A" w:rsidRPr="00D73C4D" w:rsidRDefault="00006B0A" w:rsidP="00D73C4D">
      <w:pPr>
        <w:spacing w:after="0" w:line="276" w:lineRule="auto"/>
        <w:rPr>
          <w:rFonts w:ascii="Times New Roman" w:hAnsi="Times New Roman" w:cs="Times New Roman"/>
          <w:color w:val="808080"/>
          <w:sz w:val="24"/>
          <w:szCs w:val="24"/>
        </w:rPr>
      </w:pP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Решение.</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D73C4D">
        <w:rPr>
          <w:rFonts w:ascii="Times New Roman" w:hAnsi="Times New Roman" w:cs="Times New Roman"/>
          <w:color w:val="808080"/>
          <w:sz w:val="24"/>
          <w:szCs w:val="24"/>
        </w:rPr>
        <w:lastRenderedPageBreak/>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 xml:space="preserve">                                                               Классный руководитель ___________/</w:t>
      </w:r>
      <w:r w:rsidR="008610D3">
        <w:rPr>
          <w:rFonts w:ascii="Times New Roman" w:hAnsi="Times New Roman" w:cs="Times New Roman"/>
          <w:color w:val="808080"/>
          <w:sz w:val="24"/>
          <w:szCs w:val="24"/>
        </w:rPr>
        <w:t>Батуева Б</w:t>
      </w:r>
      <w:r w:rsidRPr="00D73C4D">
        <w:rPr>
          <w:rFonts w:ascii="Times New Roman" w:hAnsi="Times New Roman" w:cs="Times New Roman"/>
          <w:color w:val="808080"/>
          <w:sz w:val="24"/>
          <w:szCs w:val="24"/>
        </w:rPr>
        <w:t>.</w:t>
      </w:r>
      <w:r w:rsidR="008610D3">
        <w:rPr>
          <w:rFonts w:ascii="Times New Roman" w:hAnsi="Times New Roman" w:cs="Times New Roman"/>
          <w:color w:val="808080"/>
          <w:sz w:val="24"/>
          <w:szCs w:val="24"/>
        </w:rPr>
        <w:t>Л.</w:t>
      </w:r>
      <w:r w:rsidRPr="00D73C4D">
        <w:rPr>
          <w:rFonts w:ascii="Times New Roman" w:hAnsi="Times New Roman" w:cs="Times New Roman"/>
          <w:color w:val="808080"/>
          <w:sz w:val="24"/>
          <w:szCs w:val="24"/>
        </w:rPr>
        <w:t>/</w:t>
      </w:r>
    </w:p>
    <w:p w:rsidR="00006B0A" w:rsidRPr="00D73C4D" w:rsidRDefault="00006B0A" w:rsidP="00D73C4D">
      <w:pPr>
        <w:spacing w:after="0" w:line="276" w:lineRule="auto"/>
        <w:rPr>
          <w:rFonts w:ascii="Times New Roman" w:hAnsi="Times New Roman" w:cs="Times New Roman"/>
          <w:color w:val="808080"/>
          <w:sz w:val="24"/>
          <w:szCs w:val="24"/>
        </w:rPr>
      </w:pPr>
      <w:r w:rsidRPr="00D73C4D">
        <w:rPr>
          <w:rFonts w:ascii="Times New Roman" w:hAnsi="Times New Roman" w:cs="Times New Roman"/>
          <w:color w:val="808080"/>
          <w:sz w:val="24"/>
          <w:szCs w:val="24"/>
        </w:rPr>
        <w:t xml:space="preserve">                                                                                       Секретарь___________/____________/</w:t>
      </w:r>
    </w:p>
    <w:p w:rsidR="00006B0A" w:rsidRPr="00D73C4D" w:rsidRDefault="00006B0A" w:rsidP="00D73C4D">
      <w:pPr>
        <w:pStyle w:val="a3"/>
        <w:spacing w:line="276" w:lineRule="auto"/>
        <w:rPr>
          <w:rFonts w:ascii="Times New Roman" w:hAnsi="Times New Roman" w:cs="Times New Roman"/>
          <w:b/>
          <w:sz w:val="24"/>
          <w:szCs w:val="24"/>
        </w:rPr>
      </w:pPr>
    </w:p>
    <w:p w:rsidR="00CE4A25" w:rsidRPr="00D73C4D" w:rsidRDefault="00CE4A25" w:rsidP="00D73C4D">
      <w:pPr>
        <w:pStyle w:val="a3"/>
        <w:spacing w:line="276" w:lineRule="auto"/>
        <w:rPr>
          <w:rFonts w:ascii="Times New Roman" w:hAnsi="Times New Roman" w:cs="Times New Roman"/>
          <w:b/>
          <w:sz w:val="24"/>
          <w:szCs w:val="24"/>
        </w:rPr>
        <w:sectPr w:rsidR="00CE4A25" w:rsidRPr="00D73C4D" w:rsidSect="00BB6808">
          <w:pgSz w:w="11906" w:h="16838"/>
          <w:pgMar w:top="1134" w:right="850" w:bottom="1134" w:left="709" w:header="708" w:footer="708" w:gutter="0"/>
          <w:cols w:space="708"/>
          <w:docGrid w:linePitch="360"/>
        </w:sectPr>
      </w:pPr>
    </w:p>
    <w:p w:rsidR="00CE4A25" w:rsidRPr="00D73C4D" w:rsidRDefault="00CE4A25" w:rsidP="00953402">
      <w:pPr>
        <w:pStyle w:val="a3"/>
        <w:spacing w:line="276" w:lineRule="auto"/>
        <w:rPr>
          <w:rFonts w:ascii="Times New Roman" w:hAnsi="Times New Roman" w:cs="Times New Roman"/>
          <w:b/>
          <w:sz w:val="24"/>
          <w:szCs w:val="24"/>
        </w:rPr>
      </w:pPr>
    </w:p>
    <w:sectPr w:rsidR="00CE4A25" w:rsidRPr="00D73C4D" w:rsidSect="00DB608F">
      <w:pgSz w:w="16838" w:h="11906" w:orient="landscape"/>
      <w:pgMar w:top="426" w:right="1134" w:bottom="993"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184" w:rsidRDefault="00EB3184" w:rsidP="0074082B">
      <w:pPr>
        <w:spacing w:after="0" w:line="240" w:lineRule="auto"/>
      </w:pPr>
      <w:r>
        <w:separator/>
      </w:r>
    </w:p>
  </w:endnote>
  <w:endnote w:type="continuationSeparator" w:id="0">
    <w:p w:rsidR="00EB3184" w:rsidRDefault="00EB3184" w:rsidP="00740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80"/>
    <w:family w:val="swiss"/>
    <w:pitch w:val="variable"/>
  </w:font>
  <w:font w:name="Droid Sans">
    <w:charset w:val="CC"/>
    <w:family w:val="swiss"/>
    <w:pitch w:val="variable"/>
    <w:sig w:usb0="A00002AF" w:usb1="4000205B" w:usb2="00000028" w:usb3="00000000" w:csb0="0000009F" w:csb1="00000000"/>
  </w:font>
  <w:font w:name="Lohit Hindi">
    <w:altName w:val="MS Gothic"/>
    <w:charset w:val="80"/>
    <w:family w:val="auto"/>
    <w:pitch w:val="variable"/>
  </w:font>
  <w:font w:name="Liberation Serif">
    <w:altName w:val="MS Gothic"/>
    <w:charset w:val="8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11849"/>
      <w:docPartObj>
        <w:docPartGallery w:val="Page Numbers (Bottom of Page)"/>
        <w:docPartUnique/>
      </w:docPartObj>
    </w:sdtPr>
    <w:sdtEndPr/>
    <w:sdtContent>
      <w:p w:rsidR="008954D6" w:rsidRDefault="008954D6">
        <w:pPr>
          <w:pStyle w:val="ac"/>
          <w:jc w:val="center"/>
        </w:pPr>
        <w:r>
          <w:fldChar w:fldCharType="begin"/>
        </w:r>
        <w:r>
          <w:instrText xml:space="preserve"> PAGE   \* MERGEFORMAT </w:instrText>
        </w:r>
        <w:r>
          <w:fldChar w:fldCharType="separate"/>
        </w:r>
        <w:r w:rsidR="00C04193">
          <w:rPr>
            <w:noProof/>
          </w:rPr>
          <w:t>33</w:t>
        </w:r>
        <w:r>
          <w:rPr>
            <w:noProof/>
          </w:rPr>
          <w:fldChar w:fldCharType="end"/>
        </w:r>
      </w:p>
    </w:sdtContent>
  </w:sdt>
  <w:p w:rsidR="008954D6" w:rsidRDefault="008954D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184" w:rsidRDefault="00EB3184" w:rsidP="0074082B">
      <w:pPr>
        <w:spacing w:after="0" w:line="240" w:lineRule="auto"/>
      </w:pPr>
      <w:r>
        <w:separator/>
      </w:r>
    </w:p>
  </w:footnote>
  <w:footnote w:type="continuationSeparator" w:id="0">
    <w:p w:rsidR="00EB3184" w:rsidRDefault="00EB3184" w:rsidP="007408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10"/>
    <w:multiLevelType w:val="singleLevel"/>
    <w:tmpl w:val="00000010"/>
    <w:name w:val="WW8Num16"/>
    <w:lvl w:ilvl="0">
      <w:start w:val="1"/>
      <w:numFmt w:val="decimal"/>
      <w:lvlText w:val="%1."/>
      <w:lvlJc w:val="left"/>
      <w:pPr>
        <w:tabs>
          <w:tab w:val="num" w:pos="0"/>
        </w:tabs>
        <w:ind w:left="720" w:hanging="360"/>
      </w:pPr>
    </w:lvl>
  </w:abstractNum>
  <w:abstractNum w:abstractNumId="3">
    <w:nsid w:val="00C711A8"/>
    <w:multiLevelType w:val="hybridMultilevel"/>
    <w:tmpl w:val="2A847E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0E32D82"/>
    <w:multiLevelType w:val="hybridMultilevel"/>
    <w:tmpl w:val="8356F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1C63865"/>
    <w:multiLevelType w:val="hybridMultilevel"/>
    <w:tmpl w:val="9B301316"/>
    <w:lvl w:ilvl="0" w:tplc="B928E57E">
      <w:start w:val="1"/>
      <w:numFmt w:val="decimal"/>
      <w:lvlText w:val="%1."/>
      <w:lvlJc w:val="left"/>
      <w:pPr>
        <w:ind w:left="502"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6">
    <w:nsid w:val="02064CEE"/>
    <w:multiLevelType w:val="hybridMultilevel"/>
    <w:tmpl w:val="B0BE0796"/>
    <w:lvl w:ilvl="0" w:tplc="60704760">
      <w:start w:val="1"/>
      <w:numFmt w:val="decimal"/>
      <w:lvlText w:val="%1."/>
      <w:lvlJc w:val="left"/>
      <w:pPr>
        <w:ind w:left="36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03D94971"/>
    <w:multiLevelType w:val="hybridMultilevel"/>
    <w:tmpl w:val="62F81D2E"/>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7AD15D8"/>
    <w:multiLevelType w:val="hybridMultilevel"/>
    <w:tmpl w:val="8C8673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89A24F0"/>
    <w:multiLevelType w:val="hybridMultilevel"/>
    <w:tmpl w:val="BD18E080"/>
    <w:lvl w:ilvl="0" w:tplc="CB66C51E">
      <w:start w:val="1"/>
      <w:numFmt w:val="decimal"/>
      <w:lvlText w:val="%1."/>
      <w:lvlJc w:val="left"/>
      <w:pPr>
        <w:ind w:left="785"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8AE2750"/>
    <w:multiLevelType w:val="hybridMultilevel"/>
    <w:tmpl w:val="CE1C8B96"/>
    <w:lvl w:ilvl="0" w:tplc="8F50684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1">
    <w:nsid w:val="09716896"/>
    <w:multiLevelType w:val="hybridMultilevel"/>
    <w:tmpl w:val="310C04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0B82354F"/>
    <w:multiLevelType w:val="multilevel"/>
    <w:tmpl w:val="8A849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CFC57C9"/>
    <w:multiLevelType w:val="hybridMultilevel"/>
    <w:tmpl w:val="B5CA8766"/>
    <w:lvl w:ilvl="0" w:tplc="F41A52E0">
      <w:start w:val="1"/>
      <w:numFmt w:val="decimal"/>
      <w:lvlText w:val="%1."/>
      <w:lvlJc w:val="left"/>
      <w:pPr>
        <w:ind w:left="1037" w:hanging="360"/>
      </w:pPr>
      <w:rPr>
        <w:rFonts w:hint="default"/>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4">
    <w:nsid w:val="0F875344"/>
    <w:multiLevelType w:val="hybridMultilevel"/>
    <w:tmpl w:val="EBA01972"/>
    <w:lvl w:ilvl="0" w:tplc="8BE8EF5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C67319"/>
    <w:multiLevelType w:val="hybridMultilevel"/>
    <w:tmpl w:val="8B2EF0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6D400EA"/>
    <w:multiLevelType w:val="multilevel"/>
    <w:tmpl w:val="699A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6F98C0C"/>
    <w:multiLevelType w:val="multilevel"/>
    <w:tmpl w:val="7A18DA01"/>
    <w:lvl w:ilvl="0">
      <w:start w:val="1"/>
      <w:numFmt w:val="decimal"/>
      <w:lvlText w:val=""/>
      <w:lvlJc w:val="left"/>
      <w:pPr>
        <w:tabs>
          <w:tab w:val="num" w:pos="0"/>
        </w:tabs>
      </w:pPr>
      <w:rPr>
        <w:rFonts w:ascii="Times New Roman" w:hAnsi="Times New Roman" w:cs="Times New Roman"/>
        <w:sz w:val="24"/>
        <w:szCs w:val="24"/>
      </w:rPr>
    </w:lvl>
    <w:lvl w:ilvl="1">
      <w:start w:val="1"/>
      <w:numFmt w:val="decimal"/>
      <w:lvlText w:val=""/>
      <w:lvlJc w:val="left"/>
      <w:pPr>
        <w:tabs>
          <w:tab w:val="num" w:pos="0"/>
        </w:tabs>
      </w:pPr>
      <w:rPr>
        <w:rFonts w:ascii="Times New Roman" w:hAnsi="Times New Roman" w:cs="Times New Roman"/>
        <w:sz w:val="28"/>
        <w:szCs w:val="28"/>
      </w:rPr>
    </w:lvl>
    <w:lvl w:ilvl="2">
      <w:start w:val="1"/>
      <w:numFmt w:val="decimal"/>
      <w:lvlText w:val=""/>
      <w:lvlJc w:val="left"/>
      <w:pPr>
        <w:tabs>
          <w:tab w:val="num" w:pos="0"/>
        </w:tabs>
      </w:pPr>
      <w:rPr>
        <w:rFonts w:ascii="Times New Roman" w:hAnsi="Times New Roman" w:cs="Times New Roman"/>
        <w:sz w:val="20"/>
        <w:szCs w:val="20"/>
      </w:rPr>
    </w:lvl>
    <w:lvl w:ilvl="3">
      <w:start w:val="1"/>
      <w:numFmt w:val="decimal"/>
      <w:lvlText w:val=""/>
      <w:lvlJc w:val="left"/>
      <w:pPr>
        <w:tabs>
          <w:tab w:val="num" w:pos="0"/>
        </w:tabs>
      </w:pPr>
      <w:rPr>
        <w:rFonts w:ascii="Times New Roman" w:hAnsi="Times New Roman" w:cs="Times New Roman"/>
        <w:sz w:val="20"/>
        <w:szCs w:val="20"/>
      </w:rPr>
    </w:lvl>
    <w:lvl w:ilvl="4">
      <w:start w:val="1"/>
      <w:numFmt w:val="decimal"/>
      <w:lvlText w:val=""/>
      <w:lvlJc w:val="left"/>
      <w:pPr>
        <w:tabs>
          <w:tab w:val="num" w:pos="0"/>
        </w:tabs>
      </w:pPr>
      <w:rPr>
        <w:rFonts w:ascii="Times New Roman" w:hAnsi="Times New Roman" w:cs="Times New Roman"/>
        <w:sz w:val="24"/>
        <w:szCs w:val="24"/>
      </w:rPr>
    </w:lvl>
    <w:lvl w:ilvl="5">
      <w:start w:val="1"/>
      <w:numFmt w:val="decimal"/>
      <w:lvlText w:val=""/>
      <w:lvlJc w:val="left"/>
      <w:pPr>
        <w:tabs>
          <w:tab w:val="num" w:pos="0"/>
        </w:tabs>
      </w:pPr>
      <w:rPr>
        <w:rFonts w:ascii="Times New Roman" w:hAnsi="Times New Roman" w:cs="Times New Roman"/>
        <w:sz w:val="24"/>
        <w:szCs w:val="24"/>
      </w:rPr>
    </w:lvl>
    <w:lvl w:ilvl="6">
      <w:start w:val="1"/>
      <w:numFmt w:val="decimal"/>
      <w:lvlText w:val=""/>
      <w:lvlJc w:val="left"/>
      <w:pPr>
        <w:tabs>
          <w:tab w:val="num" w:pos="0"/>
        </w:tabs>
      </w:pPr>
      <w:rPr>
        <w:rFonts w:ascii="Times New Roman" w:hAnsi="Times New Roman" w:cs="Times New Roman"/>
        <w:sz w:val="24"/>
        <w:szCs w:val="24"/>
      </w:rPr>
    </w:lvl>
    <w:lvl w:ilvl="7">
      <w:start w:val="1"/>
      <w:numFmt w:val="decimal"/>
      <w:lvlText w:val=""/>
      <w:lvlJc w:val="left"/>
      <w:pPr>
        <w:tabs>
          <w:tab w:val="num" w:pos="0"/>
        </w:tabs>
      </w:pPr>
      <w:rPr>
        <w:rFonts w:ascii="Times New Roman" w:hAnsi="Times New Roman" w:cs="Times New Roman"/>
        <w:sz w:val="20"/>
        <w:szCs w:val="20"/>
      </w:rPr>
    </w:lvl>
    <w:lvl w:ilvl="8">
      <w:start w:val="1"/>
      <w:numFmt w:val="decimal"/>
      <w:lvlText w:val=""/>
      <w:lvlJc w:val="left"/>
      <w:pPr>
        <w:tabs>
          <w:tab w:val="num" w:pos="0"/>
        </w:tabs>
      </w:pPr>
      <w:rPr>
        <w:rFonts w:ascii="Times New Roman" w:hAnsi="Times New Roman" w:cs="Times New Roman"/>
        <w:sz w:val="20"/>
        <w:szCs w:val="20"/>
      </w:rPr>
    </w:lvl>
  </w:abstractNum>
  <w:abstractNum w:abstractNumId="18">
    <w:nsid w:val="1DBC7135"/>
    <w:multiLevelType w:val="hybridMultilevel"/>
    <w:tmpl w:val="8F1820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1980BF2"/>
    <w:multiLevelType w:val="hybridMultilevel"/>
    <w:tmpl w:val="ACE663E6"/>
    <w:lvl w:ilvl="0" w:tplc="C13A485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0">
    <w:nsid w:val="221F4616"/>
    <w:multiLevelType w:val="hybridMultilevel"/>
    <w:tmpl w:val="846EF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306451D"/>
    <w:multiLevelType w:val="hybridMultilevel"/>
    <w:tmpl w:val="0860B5DE"/>
    <w:lvl w:ilvl="0" w:tplc="AB7C6396">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22">
    <w:nsid w:val="275C29BF"/>
    <w:multiLevelType w:val="multilevel"/>
    <w:tmpl w:val="7056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894E45"/>
    <w:multiLevelType w:val="multilevel"/>
    <w:tmpl w:val="F5D0E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2A3B9D"/>
    <w:multiLevelType w:val="hybridMultilevel"/>
    <w:tmpl w:val="709C80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35C040DB"/>
    <w:multiLevelType w:val="hybridMultilevel"/>
    <w:tmpl w:val="99D64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36D41057"/>
    <w:multiLevelType w:val="multilevel"/>
    <w:tmpl w:val="F51E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6E40BE5"/>
    <w:multiLevelType w:val="hybridMultilevel"/>
    <w:tmpl w:val="5E86C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97347B"/>
    <w:multiLevelType w:val="multilevel"/>
    <w:tmpl w:val="280C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DE07600"/>
    <w:multiLevelType w:val="multilevel"/>
    <w:tmpl w:val="58E48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2962A3F"/>
    <w:multiLevelType w:val="hybridMultilevel"/>
    <w:tmpl w:val="65F01EC8"/>
    <w:lvl w:ilvl="0" w:tplc="0B16AEC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1">
    <w:nsid w:val="44930E01"/>
    <w:multiLevelType w:val="multilevel"/>
    <w:tmpl w:val="EF1E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6200424"/>
    <w:multiLevelType w:val="hybridMultilevel"/>
    <w:tmpl w:val="B7FE162E"/>
    <w:lvl w:ilvl="0" w:tplc="8C88A3BA">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3">
    <w:nsid w:val="49B14B30"/>
    <w:multiLevelType w:val="hybridMultilevel"/>
    <w:tmpl w:val="63BCAFB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B664187"/>
    <w:multiLevelType w:val="multilevel"/>
    <w:tmpl w:val="5776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B6F37E9"/>
    <w:multiLevelType w:val="hybridMultilevel"/>
    <w:tmpl w:val="39BAED4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4CE70B8D"/>
    <w:multiLevelType w:val="multilevel"/>
    <w:tmpl w:val="B650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DD07274"/>
    <w:multiLevelType w:val="multilevel"/>
    <w:tmpl w:val="222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E321A0D"/>
    <w:multiLevelType w:val="multilevel"/>
    <w:tmpl w:val="20B88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11D1F00"/>
    <w:multiLevelType w:val="multilevel"/>
    <w:tmpl w:val="F5F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4C96F2F"/>
    <w:multiLevelType w:val="multilevel"/>
    <w:tmpl w:val="4068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69F622C"/>
    <w:multiLevelType w:val="hybridMultilevel"/>
    <w:tmpl w:val="C65894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5A5C4320"/>
    <w:multiLevelType w:val="multilevel"/>
    <w:tmpl w:val="ED686E78"/>
    <w:lvl w:ilvl="0">
      <w:start w:val="1"/>
      <w:numFmt w:val="decimal"/>
      <w:lvlText w:val="%1."/>
      <w:lvlJc w:val="left"/>
      <w:pPr>
        <w:ind w:left="3196" w:hanging="360"/>
      </w:pPr>
      <w:rPr>
        <w:rFonts w:hint="default"/>
        <w:b/>
      </w:rPr>
    </w:lvl>
    <w:lvl w:ilvl="1">
      <w:start w:val="1"/>
      <w:numFmt w:val="decimal"/>
      <w:isLgl/>
      <w:lvlText w:val="%1.%2."/>
      <w:lvlJc w:val="left"/>
      <w:pPr>
        <w:ind w:left="3556" w:hanging="360"/>
      </w:pPr>
      <w:rPr>
        <w:rFonts w:hint="default"/>
        <w:b/>
        <w:sz w:val="28"/>
        <w:szCs w:val="28"/>
      </w:rPr>
    </w:lvl>
    <w:lvl w:ilvl="2">
      <w:start w:val="1"/>
      <w:numFmt w:val="decimal"/>
      <w:isLgl/>
      <w:lvlText w:val="%1.%2.%3."/>
      <w:lvlJc w:val="left"/>
      <w:pPr>
        <w:ind w:left="4276" w:hanging="720"/>
      </w:pPr>
      <w:rPr>
        <w:rFonts w:hint="default"/>
      </w:rPr>
    </w:lvl>
    <w:lvl w:ilvl="3">
      <w:start w:val="1"/>
      <w:numFmt w:val="decimal"/>
      <w:isLgl/>
      <w:lvlText w:val="%1.%2.%3.%4."/>
      <w:lvlJc w:val="left"/>
      <w:pPr>
        <w:ind w:left="4636" w:hanging="72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5716" w:hanging="1080"/>
      </w:pPr>
      <w:rPr>
        <w:rFonts w:hint="default"/>
      </w:rPr>
    </w:lvl>
    <w:lvl w:ilvl="6">
      <w:start w:val="1"/>
      <w:numFmt w:val="decimal"/>
      <w:isLgl/>
      <w:lvlText w:val="%1.%2.%3.%4.%5.%6.%7."/>
      <w:lvlJc w:val="left"/>
      <w:pPr>
        <w:ind w:left="6436" w:hanging="1440"/>
      </w:pPr>
      <w:rPr>
        <w:rFonts w:hint="default"/>
      </w:rPr>
    </w:lvl>
    <w:lvl w:ilvl="7">
      <w:start w:val="1"/>
      <w:numFmt w:val="decimal"/>
      <w:isLgl/>
      <w:lvlText w:val="%1.%2.%3.%4.%5.%6.%7.%8."/>
      <w:lvlJc w:val="left"/>
      <w:pPr>
        <w:ind w:left="6796" w:hanging="1440"/>
      </w:pPr>
      <w:rPr>
        <w:rFonts w:hint="default"/>
      </w:rPr>
    </w:lvl>
    <w:lvl w:ilvl="8">
      <w:start w:val="1"/>
      <w:numFmt w:val="decimal"/>
      <w:isLgl/>
      <w:lvlText w:val="%1.%2.%3.%4.%5.%6.%7.%8.%9."/>
      <w:lvlJc w:val="left"/>
      <w:pPr>
        <w:ind w:left="7516" w:hanging="1800"/>
      </w:pPr>
      <w:rPr>
        <w:rFonts w:hint="default"/>
      </w:rPr>
    </w:lvl>
  </w:abstractNum>
  <w:abstractNum w:abstractNumId="43">
    <w:nsid w:val="5AF95697"/>
    <w:multiLevelType w:val="hybridMultilevel"/>
    <w:tmpl w:val="2FF67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5C63029D"/>
    <w:multiLevelType w:val="hybridMultilevel"/>
    <w:tmpl w:val="BA3075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5DF412C1"/>
    <w:multiLevelType w:val="hybridMultilevel"/>
    <w:tmpl w:val="186409BC"/>
    <w:lvl w:ilvl="0" w:tplc="F6BA08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6">
    <w:nsid w:val="5F9F1422"/>
    <w:multiLevelType w:val="multilevel"/>
    <w:tmpl w:val="1C86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04919DF"/>
    <w:multiLevelType w:val="multilevel"/>
    <w:tmpl w:val="5A84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6396684"/>
    <w:multiLevelType w:val="multilevel"/>
    <w:tmpl w:val="5A6EB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6BF0B68"/>
    <w:multiLevelType w:val="multilevel"/>
    <w:tmpl w:val="6A78D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99C4E06"/>
    <w:multiLevelType w:val="multilevel"/>
    <w:tmpl w:val="E84C31CC"/>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A7C7019"/>
    <w:multiLevelType w:val="multilevel"/>
    <w:tmpl w:val="ED686E78"/>
    <w:lvl w:ilvl="0">
      <w:start w:val="1"/>
      <w:numFmt w:val="decimal"/>
      <w:lvlText w:val="%1."/>
      <w:lvlJc w:val="left"/>
      <w:pPr>
        <w:ind w:left="5322" w:hanging="360"/>
      </w:pPr>
      <w:rPr>
        <w:rFonts w:hint="default"/>
        <w:b/>
      </w:rPr>
    </w:lvl>
    <w:lvl w:ilvl="1">
      <w:start w:val="1"/>
      <w:numFmt w:val="decimal"/>
      <w:isLgl/>
      <w:lvlText w:val="%1.%2."/>
      <w:lvlJc w:val="left"/>
      <w:pPr>
        <w:ind w:left="3556" w:hanging="360"/>
      </w:pPr>
      <w:rPr>
        <w:rFonts w:hint="default"/>
        <w:b/>
        <w:sz w:val="28"/>
        <w:szCs w:val="28"/>
      </w:rPr>
    </w:lvl>
    <w:lvl w:ilvl="2">
      <w:start w:val="1"/>
      <w:numFmt w:val="decimal"/>
      <w:isLgl/>
      <w:lvlText w:val="%1.%2.%3."/>
      <w:lvlJc w:val="left"/>
      <w:pPr>
        <w:ind w:left="4276" w:hanging="720"/>
      </w:pPr>
      <w:rPr>
        <w:rFonts w:hint="default"/>
      </w:rPr>
    </w:lvl>
    <w:lvl w:ilvl="3">
      <w:start w:val="1"/>
      <w:numFmt w:val="decimal"/>
      <w:isLgl/>
      <w:lvlText w:val="%1.%2.%3.%4."/>
      <w:lvlJc w:val="left"/>
      <w:pPr>
        <w:ind w:left="4636" w:hanging="72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5716" w:hanging="1080"/>
      </w:pPr>
      <w:rPr>
        <w:rFonts w:hint="default"/>
      </w:rPr>
    </w:lvl>
    <w:lvl w:ilvl="6">
      <w:start w:val="1"/>
      <w:numFmt w:val="decimal"/>
      <w:isLgl/>
      <w:lvlText w:val="%1.%2.%3.%4.%5.%6.%7."/>
      <w:lvlJc w:val="left"/>
      <w:pPr>
        <w:ind w:left="6436" w:hanging="1440"/>
      </w:pPr>
      <w:rPr>
        <w:rFonts w:hint="default"/>
      </w:rPr>
    </w:lvl>
    <w:lvl w:ilvl="7">
      <w:start w:val="1"/>
      <w:numFmt w:val="decimal"/>
      <w:isLgl/>
      <w:lvlText w:val="%1.%2.%3.%4.%5.%6.%7.%8."/>
      <w:lvlJc w:val="left"/>
      <w:pPr>
        <w:ind w:left="6796" w:hanging="1440"/>
      </w:pPr>
      <w:rPr>
        <w:rFonts w:hint="default"/>
      </w:rPr>
    </w:lvl>
    <w:lvl w:ilvl="8">
      <w:start w:val="1"/>
      <w:numFmt w:val="decimal"/>
      <w:isLgl/>
      <w:lvlText w:val="%1.%2.%3.%4.%5.%6.%7.%8.%9."/>
      <w:lvlJc w:val="left"/>
      <w:pPr>
        <w:ind w:left="7516" w:hanging="1800"/>
      </w:pPr>
      <w:rPr>
        <w:rFonts w:hint="default"/>
      </w:rPr>
    </w:lvl>
  </w:abstractNum>
  <w:abstractNum w:abstractNumId="52">
    <w:nsid w:val="6EF90974"/>
    <w:multiLevelType w:val="hybridMultilevel"/>
    <w:tmpl w:val="D45A3EA8"/>
    <w:lvl w:ilvl="0" w:tplc="AF2E1B2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F821266"/>
    <w:multiLevelType w:val="multilevel"/>
    <w:tmpl w:val="1FCC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0CD37FB"/>
    <w:multiLevelType w:val="multilevel"/>
    <w:tmpl w:val="C2BAE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1076837"/>
    <w:multiLevelType w:val="hybridMultilevel"/>
    <w:tmpl w:val="8242BE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759E7F55"/>
    <w:multiLevelType w:val="multilevel"/>
    <w:tmpl w:val="78745A20"/>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7858280F"/>
    <w:multiLevelType w:val="hybridMultilevel"/>
    <w:tmpl w:val="0D40C42E"/>
    <w:lvl w:ilvl="0" w:tplc="7CEE333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B745300"/>
    <w:multiLevelType w:val="hybridMultilevel"/>
    <w:tmpl w:val="6600AA36"/>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59">
    <w:nsid w:val="7C691CCC"/>
    <w:multiLevelType w:val="multilevel"/>
    <w:tmpl w:val="E93C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F510950"/>
    <w:multiLevelType w:val="multilevel"/>
    <w:tmpl w:val="DC7E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22"/>
  </w:num>
  <w:num w:numId="3">
    <w:abstractNumId w:val="26"/>
  </w:num>
  <w:num w:numId="4">
    <w:abstractNumId w:val="29"/>
  </w:num>
  <w:num w:numId="5">
    <w:abstractNumId w:val="36"/>
  </w:num>
  <w:num w:numId="6">
    <w:abstractNumId w:val="48"/>
  </w:num>
  <w:num w:numId="7">
    <w:abstractNumId w:val="51"/>
  </w:num>
  <w:num w:numId="8">
    <w:abstractNumId w:val="58"/>
  </w:num>
  <w:num w:numId="9">
    <w:abstractNumId w:val="7"/>
  </w:num>
  <w:num w:numId="10">
    <w:abstractNumId w:val="47"/>
  </w:num>
  <w:num w:numId="11">
    <w:abstractNumId w:val="46"/>
  </w:num>
  <w:num w:numId="12">
    <w:abstractNumId w:val="54"/>
  </w:num>
  <w:num w:numId="13">
    <w:abstractNumId w:val="40"/>
  </w:num>
  <w:num w:numId="14">
    <w:abstractNumId w:val="60"/>
  </w:num>
  <w:num w:numId="15">
    <w:abstractNumId w:val="53"/>
  </w:num>
  <w:num w:numId="16">
    <w:abstractNumId w:val="34"/>
  </w:num>
  <w:num w:numId="17">
    <w:abstractNumId w:val="12"/>
  </w:num>
  <w:num w:numId="18">
    <w:abstractNumId w:val="37"/>
  </w:num>
  <w:num w:numId="19">
    <w:abstractNumId w:val="28"/>
  </w:num>
  <w:num w:numId="20">
    <w:abstractNumId w:val="31"/>
  </w:num>
  <w:num w:numId="21">
    <w:abstractNumId w:val="59"/>
  </w:num>
  <w:num w:numId="22">
    <w:abstractNumId w:val="23"/>
  </w:num>
  <w:num w:numId="23">
    <w:abstractNumId w:val="16"/>
  </w:num>
  <w:num w:numId="24">
    <w:abstractNumId w:val="49"/>
  </w:num>
  <w:num w:numId="25">
    <w:abstractNumId w:val="3"/>
  </w:num>
  <w:num w:numId="26">
    <w:abstractNumId w:val="41"/>
  </w:num>
  <w:num w:numId="27">
    <w:abstractNumId w:val="55"/>
  </w:num>
  <w:num w:numId="28">
    <w:abstractNumId w:val="18"/>
  </w:num>
  <w:num w:numId="29">
    <w:abstractNumId w:val="35"/>
  </w:num>
  <w:num w:numId="30">
    <w:abstractNumId w:val="21"/>
  </w:num>
  <w:num w:numId="31">
    <w:abstractNumId w:val="20"/>
  </w:num>
  <w:num w:numId="32">
    <w:abstractNumId w:val="27"/>
  </w:num>
  <w:num w:numId="33">
    <w:abstractNumId w:val="9"/>
  </w:num>
  <w:num w:numId="34">
    <w:abstractNumId w:val="52"/>
  </w:num>
  <w:num w:numId="35">
    <w:abstractNumId w:val="57"/>
  </w:num>
  <w:num w:numId="36">
    <w:abstractNumId w:val="6"/>
  </w:num>
  <w:num w:numId="37">
    <w:abstractNumId w:val="45"/>
  </w:num>
  <w:num w:numId="38">
    <w:abstractNumId w:val="32"/>
  </w:num>
  <w:num w:numId="39">
    <w:abstractNumId w:val="5"/>
  </w:num>
  <w:num w:numId="40">
    <w:abstractNumId w:val="10"/>
  </w:num>
  <w:num w:numId="41">
    <w:abstractNumId w:val="19"/>
  </w:num>
  <w:num w:numId="42">
    <w:abstractNumId w:val="14"/>
  </w:num>
  <w:num w:numId="43">
    <w:abstractNumId w:val="13"/>
  </w:num>
  <w:num w:numId="44">
    <w:abstractNumId w:val="30"/>
  </w:num>
  <w:num w:numId="4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44"/>
  </w:num>
  <w:num w:numId="48">
    <w:abstractNumId w:val="15"/>
  </w:num>
  <w:num w:numId="49">
    <w:abstractNumId w:val="24"/>
  </w:num>
  <w:num w:numId="50">
    <w:abstractNumId w:val="8"/>
  </w:num>
  <w:num w:numId="51">
    <w:abstractNumId w:val="25"/>
  </w:num>
  <w:num w:numId="52">
    <w:abstractNumId w:val="11"/>
  </w:num>
  <w:num w:numId="53">
    <w:abstractNumId w:val="42"/>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0"/>
  </w:num>
  <w:num w:numId="57">
    <w:abstractNumId w:val="1"/>
  </w:num>
  <w:num w:numId="58">
    <w:abstractNumId w:val="43"/>
  </w:num>
  <w:num w:numId="59">
    <w:abstractNumId w:val="50"/>
  </w:num>
  <w:num w:numId="60">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0B1"/>
    <w:rsid w:val="00001F74"/>
    <w:rsid w:val="00006B0A"/>
    <w:rsid w:val="00010B37"/>
    <w:rsid w:val="00024511"/>
    <w:rsid w:val="00045532"/>
    <w:rsid w:val="00063E1E"/>
    <w:rsid w:val="00095EAC"/>
    <w:rsid w:val="000F40C0"/>
    <w:rsid w:val="00127E1A"/>
    <w:rsid w:val="00127F46"/>
    <w:rsid w:val="00146BCE"/>
    <w:rsid w:val="001538CA"/>
    <w:rsid w:val="00153CD9"/>
    <w:rsid w:val="00170B64"/>
    <w:rsid w:val="001B3DBF"/>
    <w:rsid w:val="001B5D2C"/>
    <w:rsid w:val="001D150E"/>
    <w:rsid w:val="001D15CE"/>
    <w:rsid w:val="001E1FC7"/>
    <w:rsid w:val="00233D03"/>
    <w:rsid w:val="002C1EF6"/>
    <w:rsid w:val="002C7A38"/>
    <w:rsid w:val="002D0906"/>
    <w:rsid w:val="002D4ABA"/>
    <w:rsid w:val="00305020"/>
    <w:rsid w:val="00363348"/>
    <w:rsid w:val="00377A44"/>
    <w:rsid w:val="00394246"/>
    <w:rsid w:val="003C3E9A"/>
    <w:rsid w:val="003F6E24"/>
    <w:rsid w:val="004036C7"/>
    <w:rsid w:val="00427420"/>
    <w:rsid w:val="00466FDB"/>
    <w:rsid w:val="004D4AE3"/>
    <w:rsid w:val="004E4593"/>
    <w:rsid w:val="004F6155"/>
    <w:rsid w:val="00501D66"/>
    <w:rsid w:val="00502F56"/>
    <w:rsid w:val="0050490B"/>
    <w:rsid w:val="0050708C"/>
    <w:rsid w:val="005175E3"/>
    <w:rsid w:val="005211FF"/>
    <w:rsid w:val="00536427"/>
    <w:rsid w:val="00576131"/>
    <w:rsid w:val="005916D1"/>
    <w:rsid w:val="005A7DC2"/>
    <w:rsid w:val="005E533B"/>
    <w:rsid w:val="006109CB"/>
    <w:rsid w:val="00623AB9"/>
    <w:rsid w:val="006340DD"/>
    <w:rsid w:val="00647E11"/>
    <w:rsid w:val="0067382F"/>
    <w:rsid w:val="006A36ED"/>
    <w:rsid w:val="006C40B1"/>
    <w:rsid w:val="0074082B"/>
    <w:rsid w:val="00746FEB"/>
    <w:rsid w:val="0078122E"/>
    <w:rsid w:val="007828EC"/>
    <w:rsid w:val="00787D30"/>
    <w:rsid w:val="007A6315"/>
    <w:rsid w:val="008041D9"/>
    <w:rsid w:val="0083442E"/>
    <w:rsid w:val="008610D3"/>
    <w:rsid w:val="008646C2"/>
    <w:rsid w:val="008877DE"/>
    <w:rsid w:val="008954D6"/>
    <w:rsid w:val="008C5532"/>
    <w:rsid w:val="00905A4F"/>
    <w:rsid w:val="00917CD8"/>
    <w:rsid w:val="0093567D"/>
    <w:rsid w:val="00953402"/>
    <w:rsid w:val="00962D0E"/>
    <w:rsid w:val="00985D9B"/>
    <w:rsid w:val="00994C72"/>
    <w:rsid w:val="009B750C"/>
    <w:rsid w:val="009F7D12"/>
    <w:rsid w:val="00A22C9C"/>
    <w:rsid w:val="00A35262"/>
    <w:rsid w:val="00A452A8"/>
    <w:rsid w:val="00A509F3"/>
    <w:rsid w:val="00A80A7E"/>
    <w:rsid w:val="00AA68C7"/>
    <w:rsid w:val="00AC1CCC"/>
    <w:rsid w:val="00AC1EA6"/>
    <w:rsid w:val="00AE1D9B"/>
    <w:rsid w:val="00B639F8"/>
    <w:rsid w:val="00B676DB"/>
    <w:rsid w:val="00B75C4B"/>
    <w:rsid w:val="00B85871"/>
    <w:rsid w:val="00BB6808"/>
    <w:rsid w:val="00BC5EF0"/>
    <w:rsid w:val="00BE1FA4"/>
    <w:rsid w:val="00C04193"/>
    <w:rsid w:val="00C268D0"/>
    <w:rsid w:val="00C34DA5"/>
    <w:rsid w:val="00C53BA9"/>
    <w:rsid w:val="00C85705"/>
    <w:rsid w:val="00CE4A25"/>
    <w:rsid w:val="00D022CD"/>
    <w:rsid w:val="00D0554E"/>
    <w:rsid w:val="00D522E9"/>
    <w:rsid w:val="00D610A8"/>
    <w:rsid w:val="00D73C4D"/>
    <w:rsid w:val="00D9139E"/>
    <w:rsid w:val="00DB0DA5"/>
    <w:rsid w:val="00DB608F"/>
    <w:rsid w:val="00DB7D2E"/>
    <w:rsid w:val="00DC259A"/>
    <w:rsid w:val="00E03683"/>
    <w:rsid w:val="00E164E3"/>
    <w:rsid w:val="00E32792"/>
    <w:rsid w:val="00E376AF"/>
    <w:rsid w:val="00E52B10"/>
    <w:rsid w:val="00E52F34"/>
    <w:rsid w:val="00E62F2E"/>
    <w:rsid w:val="00E74E0B"/>
    <w:rsid w:val="00E8183B"/>
    <w:rsid w:val="00E84F2A"/>
    <w:rsid w:val="00E9704B"/>
    <w:rsid w:val="00EA205A"/>
    <w:rsid w:val="00EB3184"/>
    <w:rsid w:val="00ED5CBE"/>
    <w:rsid w:val="00ED6CB1"/>
    <w:rsid w:val="00EF5224"/>
    <w:rsid w:val="00F159CA"/>
    <w:rsid w:val="00F17F69"/>
    <w:rsid w:val="00F626C4"/>
    <w:rsid w:val="00F71BB2"/>
    <w:rsid w:val="00F8494B"/>
    <w:rsid w:val="00FA1965"/>
    <w:rsid w:val="00FB1FC5"/>
    <w:rsid w:val="00FC072B"/>
    <w:rsid w:val="00FC60FB"/>
    <w:rsid w:val="00FD6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67D"/>
  </w:style>
  <w:style w:type="paragraph" w:styleId="1">
    <w:name w:val="heading 1"/>
    <w:basedOn w:val="a"/>
    <w:next w:val="a"/>
    <w:link w:val="10"/>
    <w:uiPriority w:val="9"/>
    <w:qFormat/>
    <w:rsid w:val="00746F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53BA9"/>
    <w:pPr>
      <w:spacing w:after="0" w:line="240" w:lineRule="auto"/>
    </w:pPr>
  </w:style>
  <w:style w:type="paragraph" w:styleId="a4">
    <w:name w:val="Normal (Web)"/>
    <w:basedOn w:val="a"/>
    <w:uiPriority w:val="99"/>
    <w:semiHidden/>
    <w:unhideWhenUsed/>
    <w:rsid w:val="00C53BA9"/>
    <w:rPr>
      <w:rFonts w:ascii="Times New Roman" w:hAnsi="Times New Roman" w:cs="Times New Roman"/>
      <w:sz w:val="24"/>
      <w:szCs w:val="24"/>
    </w:rPr>
  </w:style>
  <w:style w:type="table" w:styleId="a5">
    <w:name w:val="Table Grid"/>
    <w:basedOn w:val="a1"/>
    <w:uiPriority w:val="59"/>
    <w:rsid w:val="00063E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1B3DB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46FEB"/>
    <w:rPr>
      <w:rFonts w:asciiTheme="majorHAnsi" w:eastAsiaTheme="majorEastAsia" w:hAnsiTheme="majorHAnsi" w:cstheme="majorBidi"/>
      <w:b/>
      <w:bCs/>
      <w:color w:val="2E74B5" w:themeColor="accent1" w:themeShade="BF"/>
      <w:sz w:val="28"/>
      <w:szCs w:val="28"/>
    </w:rPr>
  </w:style>
  <w:style w:type="paragraph" w:styleId="a6">
    <w:name w:val="Subtitle"/>
    <w:basedOn w:val="a"/>
    <w:next w:val="a"/>
    <w:link w:val="a7"/>
    <w:uiPriority w:val="11"/>
    <w:qFormat/>
    <w:rsid w:val="00377A4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377A44"/>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377A4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377A44"/>
    <w:rPr>
      <w:rFonts w:asciiTheme="majorHAnsi" w:eastAsiaTheme="majorEastAsia" w:hAnsiTheme="majorHAnsi" w:cstheme="majorBidi"/>
      <w:color w:val="323E4F" w:themeColor="text2" w:themeShade="BF"/>
      <w:spacing w:val="5"/>
      <w:kern w:val="28"/>
      <w:sz w:val="52"/>
      <w:szCs w:val="52"/>
    </w:rPr>
  </w:style>
  <w:style w:type="paragraph" w:styleId="aa">
    <w:name w:val="header"/>
    <w:basedOn w:val="a"/>
    <w:link w:val="ab"/>
    <w:uiPriority w:val="99"/>
    <w:semiHidden/>
    <w:unhideWhenUsed/>
    <w:rsid w:val="0074082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4082B"/>
  </w:style>
  <w:style w:type="paragraph" w:styleId="ac">
    <w:name w:val="footer"/>
    <w:basedOn w:val="a"/>
    <w:link w:val="ad"/>
    <w:uiPriority w:val="99"/>
    <w:unhideWhenUsed/>
    <w:rsid w:val="007408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82B"/>
  </w:style>
  <w:style w:type="character" w:styleId="ae">
    <w:name w:val="page number"/>
    <w:basedOn w:val="a0"/>
    <w:uiPriority w:val="99"/>
    <w:unhideWhenUsed/>
    <w:rsid w:val="0074082B"/>
    <w:rPr>
      <w:rFonts w:eastAsiaTheme="minorEastAsia" w:cstheme="minorBidi"/>
      <w:bCs w:val="0"/>
      <w:iCs w:val="0"/>
      <w:szCs w:val="22"/>
      <w:lang w:val="ru-RU"/>
    </w:rPr>
  </w:style>
  <w:style w:type="paragraph" w:styleId="af">
    <w:name w:val="TOC Heading"/>
    <w:basedOn w:val="1"/>
    <w:next w:val="a"/>
    <w:uiPriority w:val="39"/>
    <w:semiHidden/>
    <w:unhideWhenUsed/>
    <w:qFormat/>
    <w:rsid w:val="0074082B"/>
    <w:pPr>
      <w:spacing w:line="276" w:lineRule="auto"/>
      <w:outlineLvl w:val="9"/>
    </w:pPr>
  </w:style>
  <w:style w:type="paragraph" w:styleId="2">
    <w:name w:val="toc 2"/>
    <w:basedOn w:val="a"/>
    <w:next w:val="a"/>
    <w:autoRedefine/>
    <w:uiPriority w:val="39"/>
    <w:semiHidden/>
    <w:unhideWhenUsed/>
    <w:qFormat/>
    <w:rsid w:val="0074082B"/>
    <w:pPr>
      <w:spacing w:after="100" w:line="276" w:lineRule="auto"/>
      <w:ind w:left="220"/>
    </w:pPr>
    <w:rPr>
      <w:rFonts w:eastAsiaTheme="minorEastAsia"/>
    </w:rPr>
  </w:style>
  <w:style w:type="paragraph" w:styleId="12">
    <w:name w:val="toc 1"/>
    <w:basedOn w:val="a"/>
    <w:next w:val="a"/>
    <w:autoRedefine/>
    <w:uiPriority w:val="39"/>
    <w:unhideWhenUsed/>
    <w:qFormat/>
    <w:rsid w:val="0074082B"/>
    <w:pPr>
      <w:spacing w:after="100" w:line="276" w:lineRule="auto"/>
    </w:pPr>
    <w:rPr>
      <w:rFonts w:eastAsiaTheme="minorEastAsia"/>
    </w:rPr>
  </w:style>
  <w:style w:type="paragraph" w:styleId="3">
    <w:name w:val="toc 3"/>
    <w:basedOn w:val="a"/>
    <w:next w:val="a"/>
    <w:autoRedefine/>
    <w:uiPriority w:val="39"/>
    <w:semiHidden/>
    <w:unhideWhenUsed/>
    <w:qFormat/>
    <w:rsid w:val="0074082B"/>
    <w:pPr>
      <w:spacing w:after="100" w:line="276" w:lineRule="auto"/>
      <w:ind w:left="440"/>
    </w:pPr>
    <w:rPr>
      <w:rFonts w:eastAsiaTheme="minorEastAsia"/>
    </w:rPr>
  </w:style>
  <w:style w:type="paragraph" w:styleId="af0">
    <w:name w:val="Balloon Text"/>
    <w:basedOn w:val="a"/>
    <w:link w:val="af1"/>
    <w:uiPriority w:val="99"/>
    <w:semiHidden/>
    <w:unhideWhenUsed/>
    <w:rsid w:val="0074082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4082B"/>
    <w:rPr>
      <w:rFonts w:ascii="Tahoma" w:hAnsi="Tahoma" w:cs="Tahoma"/>
      <w:sz w:val="16"/>
      <w:szCs w:val="16"/>
    </w:rPr>
  </w:style>
  <w:style w:type="character" w:styleId="af2">
    <w:name w:val="Hyperlink"/>
    <w:basedOn w:val="a0"/>
    <w:uiPriority w:val="99"/>
    <w:unhideWhenUsed/>
    <w:rsid w:val="0074082B"/>
    <w:rPr>
      <w:color w:val="0563C1" w:themeColor="hyperlink"/>
      <w:u w:val="single"/>
    </w:rPr>
  </w:style>
  <w:style w:type="paragraph" w:customStyle="1" w:styleId="af3">
    <w:name w:val="Стиль"/>
    <w:rsid w:val="005916D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4">
    <w:name w:val="List Paragraph"/>
    <w:basedOn w:val="a"/>
    <w:uiPriority w:val="34"/>
    <w:qFormat/>
    <w:rsid w:val="00BB6808"/>
    <w:pPr>
      <w:ind w:left="720"/>
      <w:contextualSpacing/>
    </w:pPr>
  </w:style>
  <w:style w:type="character" w:customStyle="1" w:styleId="c0">
    <w:name w:val="c0"/>
    <w:rsid w:val="006109CB"/>
  </w:style>
  <w:style w:type="character" w:customStyle="1" w:styleId="apple-converted-space">
    <w:name w:val="apple-converted-space"/>
    <w:rsid w:val="006109CB"/>
  </w:style>
  <w:style w:type="character" w:customStyle="1" w:styleId="13">
    <w:name w:val="Основной шрифт абзаца1"/>
    <w:rsid w:val="00E62F2E"/>
  </w:style>
  <w:style w:type="character" w:styleId="af5">
    <w:name w:val="Strong"/>
    <w:qFormat/>
    <w:rsid w:val="00E62F2E"/>
    <w:rPr>
      <w:b/>
      <w:bCs/>
    </w:rPr>
  </w:style>
  <w:style w:type="character" w:customStyle="1" w:styleId="af6">
    <w:name w:val="Маркеры списка"/>
    <w:rsid w:val="00E62F2E"/>
    <w:rPr>
      <w:rFonts w:ascii="OpenSymbol" w:eastAsia="OpenSymbol" w:hAnsi="OpenSymbol" w:cs="OpenSymbol"/>
    </w:rPr>
  </w:style>
  <w:style w:type="paragraph" w:customStyle="1" w:styleId="af7">
    <w:name w:val="Заголовок"/>
    <w:basedOn w:val="a"/>
    <w:next w:val="af8"/>
    <w:rsid w:val="00E62F2E"/>
    <w:pPr>
      <w:keepNext/>
      <w:widowControl w:val="0"/>
      <w:suppressAutoHyphens/>
      <w:spacing w:before="240" w:after="120" w:line="240" w:lineRule="auto"/>
    </w:pPr>
    <w:rPr>
      <w:rFonts w:ascii="Liberation Sans" w:eastAsia="Droid Sans" w:hAnsi="Liberation Sans" w:cs="Lohit Hindi"/>
      <w:kern w:val="1"/>
      <w:sz w:val="28"/>
      <w:szCs w:val="28"/>
      <w:lang w:eastAsia="zh-CN" w:bidi="hi-IN"/>
    </w:rPr>
  </w:style>
  <w:style w:type="paragraph" w:styleId="af8">
    <w:name w:val="Body Text"/>
    <w:basedOn w:val="a"/>
    <w:link w:val="af9"/>
    <w:rsid w:val="00E62F2E"/>
    <w:pPr>
      <w:widowControl w:val="0"/>
      <w:suppressAutoHyphens/>
      <w:spacing w:after="120" w:line="240" w:lineRule="auto"/>
    </w:pPr>
    <w:rPr>
      <w:rFonts w:ascii="Liberation Serif" w:eastAsia="Droid Sans" w:hAnsi="Liberation Serif" w:cs="Lohit Hindi"/>
      <w:kern w:val="1"/>
      <w:sz w:val="24"/>
      <w:szCs w:val="24"/>
      <w:lang w:eastAsia="zh-CN" w:bidi="hi-IN"/>
    </w:rPr>
  </w:style>
  <w:style w:type="character" w:customStyle="1" w:styleId="af9">
    <w:name w:val="Основной текст Знак"/>
    <w:basedOn w:val="a0"/>
    <w:link w:val="af8"/>
    <w:rsid w:val="00E62F2E"/>
    <w:rPr>
      <w:rFonts w:ascii="Liberation Serif" w:eastAsia="Droid Sans" w:hAnsi="Liberation Serif" w:cs="Lohit Hindi"/>
      <w:kern w:val="1"/>
      <w:sz w:val="24"/>
      <w:szCs w:val="24"/>
      <w:lang w:eastAsia="zh-CN" w:bidi="hi-IN"/>
    </w:rPr>
  </w:style>
  <w:style w:type="paragraph" w:styleId="afa">
    <w:name w:val="List"/>
    <w:basedOn w:val="af8"/>
    <w:rsid w:val="00E62F2E"/>
  </w:style>
  <w:style w:type="paragraph" w:styleId="afb">
    <w:name w:val="caption"/>
    <w:basedOn w:val="a"/>
    <w:qFormat/>
    <w:rsid w:val="00E62F2E"/>
    <w:pPr>
      <w:widowControl w:val="0"/>
      <w:suppressLineNumbers/>
      <w:suppressAutoHyphens/>
      <w:spacing w:before="120" w:after="120" w:line="240" w:lineRule="auto"/>
    </w:pPr>
    <w:rPr>
      <w:rFonts w:ascii="Liberation Serif" w:eastAsia="Droid Sans" w:hAnsi="Liberation Serif" w:cs="Lohit Hindi"/>
      <w:i/>
      <w:iCs/>
      <w:kern w:val="1"/>
      <w:sz w:val="24"/>
      <w:szCs w:val="24"/>
      <w:lang w:eastAsia="zh-CN" w:bidi="hi-IN"/>
    </w:rPr>
  </w:style>
  <w:style w:type="paragraph" w:customStyle="1" w:styleId="20">
    <w:name w:val="Указатель2"/>
    <w:basedOn w:val="a"/>
    <w:rsid w:val="00E62F2E"/>
    <w:pPr>
      <w:widowControl w:val="0"/>
      <w:suppressLineNumbers/>
      <w:suppressAutoHyphens/>
      <w:spacing w:after="0" w:line="240" w:lineRule="auto"/>
    </w:pPr>
    <w:rPr>
      <w:rFonts w:ascii="Liberation Serif" w:eastAsia="Droid Sans" w:hAnsi="Liberation Serif" w:cs="Lohit Hindi"/>
      <w:kern w:val="1"/>
      <w:sz w:val="24"/>
      <w:szCs w:val="24"/>
      <w:lang w:eastAsia="zh-CN" w:bidi="hi-IN"/>
    </w:rPr>
  </w:style>
  <w:style w:type="paragraph" w:customStyle="1" w:styleId="14">
    <w:name w:val="Название объекта1"/>
    <w:basedOn w:val="a"/>
    <w:rsid w:val="00E62F2E"/>
    <w:pPr>
      <w:widowControl w:val="0"/>
      <w:suppressLineNumbers/>
      <w:suppressAutoHyphens/>
      <w:spacing w:before="120" w:after="120" w:line="240" w:lineRule="auto"/>
    </w:pPr>
    <w:rPr>
      <w:rFonts w:ascii="Liberation Serif" w:eastAsia="Droid Sans" w:hAnsi="Liberation Serif" w:cs="Lohit Hindi"/>
      <w:i/>
      <w:iCs/>
      <w:kern w:val="1"/>
      <w:sz w:val="24"/>
      <w:szCs w:val="24"/>
      <w:lang w:eastAsia="zh-CN" w:bidi="hi-IN"/>
    </w:rPr>
  </w:style>
  <w:style w:type="paragraph" w:customStyle="1" w:styleId="15">
    <w:name w:val="Указатель1"/>
    <w:basedOn w:val="a"/>
    <w:rsid w:val="00E62F2E"/>
    <w:pPr>
      <w:widowControl w:val="0"/>
      <w:suppressLineNumbers/>
      <w:suppressAutoHyphens/>
      <w:spacing w:after="0" w:line="240" w:lineRule="auto"/>
    </w:pPr>
    <w:rPr>
      <w:rFonts w:ascii="Liberation Serif" w:eastAsia="Droid Sans" w:hAnsi="Liberation Serif" w:cs="Lohit Hindi"/>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67D"/>
  </w:style>
  <w:style w:type="paragraph" w:styleId="1">
    <w:name w:val="heading 1"/>
    <w:basedOn w:val="a"/>
    <w:next w:val="a"/>
    <w:link w:val="10"/>
    <w:uiPriority w:val="9"/>
    <w:qFormat/>
    <w:rsid w:val="00746F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53BA9"/>
    <w:pPr>
      <w:spacing w:after="0" w:line="240" w:lineRule="auto"/>
    </w:pPr>
  </w:style>
  <w:style w:type="paragraph" w:styleId="a4">
    <w:name w:val="Normal (Web)"/>
    <w:basedOn w:val="a"/>
    <w:uiPriority w:val="99"/>
    <w:semiHidden/>
    <w:unhideWhenUsed/>
    <w:rsid w:val="00C53BA9"/>
    <w:rPr>
      <w:rFonts w:ascii="Times New Roman" w:hAnsi="Times New Roman" w:cs="Times New Roman"/>
      <w:sz w:val="24"/>
      <w:szCs w:val="24"/>
    </w:rPr>
  </w:style>
  <w:style w:type="table" w:styleId="a5">
    <w:name w:val="Table Grid"/>
    <w:basedOn w:val="a1"/>
    <w:uiPriority w:val="59"/>
    <w:rsid w:val="00063E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1B3DBF"/>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46FEB"/>
    <w:rPr>
      <w:rFonts w:asciiTheme="majorHAnsi" w:eastAsiaTheme="majorEastAsia" w:hAnsiTheme="majorHAnsi" w:cstheme="majorBidi"/>
      <w:b/>
      <w:bCs/>
      <w:color w:val="2E74B5" w:themeColor="accent1" w:themeShade="BF"/>
      <w:sz w:val="28"/>
      <w:szCs w:val="28"/>
    </w:rPr>
  </w:style>
  <w:style w:type="paragraph" w:styleId="a6">
    <w:name w:val="Subtitle"/>
    <w:basedOn w:val="a"/>
    <w:next w:val="a"/>
    <w:link w:val="a7"/>
    <w:uiPriority w:val="11"/>
    <w:qFormat/>
    <w:rsid w:val="00377A4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377A44"/>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377A44"/>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377A44"/>
    <w:rPr>
      <w:rFonts w:asciiTheme="majorHAnsi" w:eastAsiaTheme="majorEastAsia" w:hAnsiTheme="majorHAnsi" w:cstheme="majorBidi"/>
      <w:color w:val="323E4F" w:themeColor="text2" w:themeShade="BF"/>
      <w:spacing w:val="5"/>
      <w:kern w:val="28"/>
      <w:sz w:val="52"/>
      <w:szCs w:val="52"/>
    </w:rPr>
  </w:style>
  <w:style w:type="paragraph" w:styleId="aa">
    <w:name w:val="header"/>
    <w:basedOn w:val="a"/>
    <w:link w:val="ab"/>
    <w:uiPriority w:val="99"/>
    <w:semiHidden/>
    <w:unhideWhenUsed/>
    <w:rsid w:val="0074082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4082B"/>
  </w:style>
  <w:style w:type="paragraph" w:styleId="ac">
    <w:name w:val="footer"/>
    <w:basedOn w:val="a"/>
    <w:link w:val="ad"/>
    <w:uiPriority w:val="99"/>
    <w:unhideWhenUsed/>
    <w:rsid w:val="0074082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4082B"/>
  </w:style>
  <w:style w:type="character" w:styleId="ae">
    <w:name w:val="page number"/>
    <w:basedOn w:val="a0"/>
    <w:uiPriority w:val="99"/>
    <w:unhideWhenUsed/>
    <w:rsid w:val="0074082B"/>
    <w:rPr>
      <w:rFonts w:eastAsiaTheme="minorEastAsia" w:cstheme="minorBidi"/>
      <w:bCs w:val="0"/>
      <w:iCs w:val="0"/>
      <w:szCs w:val="22"/>
      <w:lang w:val="ru-RU"/>
    </w:rPr>
  </w:style>
  <w:style w:type="paragraph" w:styleId="af">
    <w:name w:val="TOC Heading"/>
    <w:basedOn w:val="1"/>
    <w:next w:val="a"/>
    <w:uiPriority w:val="39"/>
    <w:semiHidden/>
    <w:unhideWhenUsed/>
    <w:qFormat/>
    <w:rsid w:val="0074082B"/>
    <w:pPr>
      <w:spacing w:line="276" w:lineRule="auto"/>
      <w:outlineLvl w:val="9"/>
    </w:pPr>
  </w:style>
  <w:style w:type="paragraph" w:styleId="2">
    <w:name w:val="toc 2"/>
    <w:basedOn w:val="a"/>
    <w:next w:val="a"/>
    <w:autoRedefine/>
    <w:uiPriority w:val="39"/>
    <w:semiHidden/>
    <w:unhideWhenUsed/>
    <w:qFormat/>
    <w:rsid w:val="0074082B"/>
    <w:pPr>
      <w:spacing w:after="100" w:line="276" w:lineRule="auto"/>
      <w:ind w:left="220"/>
    </w:pPr>
    <w:rPr>
      <w:rFonts w:eastAsiaTheme="minorEastAsia"/>
    </w:rPr>
  </w:style>
  <w:style w:type="paragraph" w:styleId="12">
    <w:name w:val="toc 1"/>
    <w:basedOn w:val="a"/>
    <w:next w:val="a"/>
    <w:autoRedefine/>
    <w:uiPriority w:val="39"/>
    <w:unhideWhenUsed/>
    <w:qFormat/>
    <w:rsid w:val="0074082B"/>
    <w:pPr>
      <w:spacing w:after="100" w:line="276" w:lineRule="auto"/>
    </w:pPr>
    <w:rPr>
      <w:rFonts w:eastAsiaTheme="minorEastAsia"/>
    </w:rPr>
  </w:style>
  <w:style w:type="paragraph" w:styleId="3">
    <w:name w:val="toc 3"/>
    <w:basedOn w:val="a"/>
    <w:next w:val="a"/>
    <w:autoRedefine/>
    <w:uiPriority w:val="39"/>
    <w:semiHidden/>
    <w:unhideWhenUsed/>
    <w:qFormat/>
    <w:rsid w:val="0074082B"/>
    <w:pPr>
      <w:spacing w:after="100" w:line="276" w:lineRule="auto"/>
      <w:ind w:left="440"/>
    </w:pPr>
    <w:rPr>
      <w:rFonts w:eastAsiaTheme="minorEastAsia"/>
    </w:rPr>
  </w:style>
  <w:style w:type="paragraph" w:styleId="af0">
    <w:name w:val="Balloon Text"/>
    <w:basedOn w:val="a"/>
    <w:link w:val="af1"/>
    <w:uiPriority w:val="99"/>
    <w:semiHidden/>
    <w:unhideWhenUsed/>
    <w:rsid w:val="0074082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4082B"/>
    <w:rPr>
      <w:rFonts w:ascii="Tahoma" w:hAnsi="Tahoma" w:cs="Tahoma"/>
      <w:sz w:val="16"/>
      <w:szCs w:val="16"/>
    </w:rPr>
  </w:style>
  <w:style w:type="character" w:styleId="af2">
    <w:name w:val="Hyperlink"/>
    <w:basedOn w:val="a0"/>
    <w:uiPriority w:val="99"/>
    <w:unhideWhenUsed/>
    <w:rsid w:val="0074082B"/>
    <w:rPr>
      <w:color w:val="0563C1" w:themeColor="hyperlink"/>
      <w:u w:val="single"/>
    </w:rPr>
  </w:style>
  <w:style w:type="paragraph" w:customStyle="1" w:styleId="af3">
    <w:name w:val="Стиль"/>
    <w:rsid w:val="005916D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4">
    <w:name w:val="List Paragraph"/>
    <w:basedOn w:val="a"/>
    <w:uiPriority w:val="34"/>
    <w:qFormat/>
    <w:rsid w:val="00BB6808"/>
    <w:pPr>
      <w:ind w:left="720"/>
      <w:contextualSpacing/>
    </w:pPr>
  </w:style>
  <w:style w:type="character" w:customStyle="1" w:styleId="c0">
    <w:name w:val="c0"/>
    <w:rsid w:val="006109CB"/>
  </w:style>
  <w:style w:type="character" w:customStyle="1" w:styleId="apple-converted-space">
    <w:name w:val="apple-converted-space"/>
    <w:rsid w:val="006109CB"/>
  </w:style>
  <w:style w:type="character" w:customStyle="1" w:styleId="13">
    <w:name w:val="Основной шрифт абзаца1"/>
    <w:rsid w:val="00E62F2E"/>
  </w:style>
  <w:style w:type="character" w:styleId="af5">
    <w:name w:val="Strong"/>
    <w:qFormat/>
    <w:rsid w:val="00E62F2E"/>
    <w:rPr>
      <w:b/>
      <w:bCs/>
    </w:rPr>
  </w:style>
  <w:style w:type="character" w:customStyle="1" w:styleId="af6">
    <w:name w:val="Маркеры списка"/>
    <w:rsid w:val="00E62F2E"/>
    <w:rPr>
      <w:rFonts w:ascii="OpenSymbol" w:eastAsia="OpenSymbol" w:hAnsi="OpenSymbol" w:cs="OpenSymbol"/>
    </w:rPr>
  </w:style>
  <w:style w:type="paragraph" w:customStyle="1" w:styleId="af7">
    <w:name w:val="Заголовок"/>
    <w:basedOn w:val="a"/>
    <w:next w:val="af8"/>
    <w:rsid w:val="00E62F2E"/>
    <w:pPr>
      <w:keepNext/>
      <w:widowControl w:val="0"/>
      <w:suppressAutoHyphens/>
      <w:spacing w:before="240" w:after="120" w:line="240" w:lineRule="auto"/>
    </w:pPr>
    <w:rPr>
      <w:rFonts w:ascii="Liberation Sans" w:eastAsia="Droid Sans" w:hAnsi="Liberation Sans" w:cs="Lohit Hindi"/>
      <w:kern w:val="1"/>
      <w:sz w:val="28"/>
      <w:szCs w:val="28"/>
      <w:lang w:eastAsia="zh-CN" w:bidi="hi-IN"/>
    </w:rPr>
  </w:style>
  <w:style w:type="paragraph" w:styleId="af8">
    <w:name w:val="Body Text"/>
    <w:basedOn w:val="a"/>
    <w:link w:val="af9"/>
    <w:rsid w:val="00E62F2E"/>
    <w:pPr>
      <w:widowControl w:val="0"/>
      <w:suppressAutoHyphens/>
      <w:spacing w:after="120" w:line="240" w:lineRule="auto"/>
    </w:pPr>
    <w:rPr>
      <w:rFonts w:ascii="Liberation Serif" w:eastAsia="Droid Sans" w:hAnsi="Liberation Serif" w:cs="Lohit Hindi"/>
      <w:kern w:val="1"/>
      <w:sz w:val="24"/>
      <w:szCs w:val="24"/>
      <w:lang w:eastAsia="zh-CN" w:bidi="hi-IN"/>
    </w:rPr>
  </w:style>
  <w:style w:type="character" w:customStyle="1" w:styleId="af9">
    <w:name w:val="Основной текст Знак"/>
    <w:basedOn w:val="a0"/>
    <w:link w:val="af8"/>
    <w:rsid w:val="00E62F2E"/>
    <w:rPr>
      <w:rFonts w:ascii="Liberation Serif" w:eastAsia="Droid Sans" w:hAnsi="Liberation Serif" w:cs="Lohit Hindi"/>
      <w:kern w:val="1"/>
      <w:sz w:val="24"/>
      <w:szCs w:val="24"/>
      <w:lang w:eastAsia="zh-CN" w:bidi="hi-IN"/>
    </w:rPr>
  </w:style>
  <w:style w:type="paragraph" w:styleId="afa">
    <w:name w:val="List"/>
    <w:basedOn w:val="af8"/>
    <w:rsid w:val="00E62F2E"/>
  </w:style>
  <w:style w:type="paragraph" w:styleId="afb">
    <w:name w:val="caption"/>
    <w:basedOn w:val="a"/>
    <w:qFormat/>
    <w:rsid w:val="00E62F2E"/>
    <w:pPr>
      <w:widowControl w:val="0"/>
      <w:suppressLineNumbers/>
      <w:suppressAutoHyphens/>
      <w:spacing w:before="120" w:after="120" w:line="240" w:lineRule="auto"/>
    </w:pPr>
    <w:rPr>
      <w:rFonts w:ascii="Liberation Serif" w:eastAsia="Droid Sans" w:hAnsi="Liberation Serif" w:cs="Lohit Hindi"/>
      <w:i/>
      <w:iCs/>
      <w:kern w:val="1"/>
      <w:sz w:val="24"/>
      <w:szCs w:val="24"/>
      <w:lang w:eastAsia="zh-CN" w:bidi="hi-IN"/>
    </w:rPr>
  </w:style>
  <w:style w:type="paragraph" w:customStyle="1" w:styleId="20">
    <w:name w:val="Указатель2"/>
    <w:basedOn w:val="a"/>
    <w:rsid w:val="00E62F2E"/>
    <w:pPr>
      <w:widowControl w:val="0"/>
      <w:suppressLineNumbers/>
      <w:suppressAutoHyphens/>
      <w:spacing w:after="0" w:line="240" w:lineRule="auto"/>
    </w:pPr>
    <w:rPr>
      <w:rFonts w:ascii="Liberation Serif" w:eastAsia="Droid Sans" w:hAnsi="Liberation Serif" w:cs="Lohit Hindi"/>
      <w:kern w:val="1"/>
      <w:sz w:val="24"/>
      <w:szCs w:val="24"/>
      <w:lang w:eastAsia="zh-CN" w:bidi="hi-IN"/>
    </w:rPr>
  </w:style>
  <w:style w:type="paragraph" w:customStyle="1" w:styleId="14">
    <w:name w:val="Название объекта1"/>
    <w:basedOn w:val="a"/>
    <w:rsid w:val="00E62F2E"/>
    <w:pPr>
      <w:widowControl w:val="0"/>
      <w:suppressLineNumbers/>
      <w:suppressAutoHyphens/>
      <w:spacing w:before="120" w:after="120" w:line="240" w:lineRule="auto"/>
    </w:pPr>
    <w:rPr>
      <w:rFonts w:ascii="Liberation Serif" w:eastAsia="Droid Sans" w:hAnsi="Liberation Serif" w:cs="Lohit Hindi"/>
      <w:i/>
      <w:iCs/>
      <w:kern w:val="1"/>
      <w:sz w:val="24"/>
      <w:szCs w:val="24"/>
      <w:lang w:eastAsia="zh-CN" w:bidi="hi-IN"/>
    </w:rPr>
  </w:style>
  <w:style w:type="paragraph" w:customStyle="1" w:styleId="15">
    <w:name w:val="Указатель1"/>
    <w:basedOn w:val="a"/>
    <w:rsid w:val="00E62F2E"/>
    <w:pPr>
      <w:widowControl w:val="0"/>
      <w:suppressLineNumbers/>
      <w:suppressAutoHyphens/>
      <w:spacing w:after="0" w:line="240" w:lineRule="auto"/>
    </w:pPr>
    <w:rPr>
      <w:rFonts w:ascii="Liberation Serif" w:eastAsia="Droid Sans" w:hAnsi="Liberation Serif" w:cs="Lohit Hindi"/>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731451">
      <w:bodyDiv w:val="1"/>
      <w:marLeft w:val="0"/>
      <w:marRight w:val="0"/>
      <w:marTop w:val="0"/>
      <w:marBottom w:val="0"/>
      <w:divBdr>
        <w:top w:val="none" w:sz="0" w:space="0" w:color="auto"/>
        <w:left w:val="none" w:sz="0" w:space="0" w:color="auto"/>
        <w:bottom w:val="none" w:sz="0" w:space="0" w:color="auto"/>
        <w:right w:val="none" w:sz="0" w:space="0" w:color="auto"/>
      </w:divBdr>
    </w:div>
    <w:div w:id="1109351063">
      <w:bodyDiv w:val="1"/>
      <w:marLeft w:val="0"/>
      <w:marRight w:val="0"/>
      <w:marTop w:val="0"/>
      <w:marBottom w:val="0"/>
      <w:divBdr>
        <w:top w:val="none" w:sz="0" w:space="0" w:color="auto"/>
        <w:left w:val="none" w:sz="0" w:space="0" w:color="auto"/>
        <w:bottom w:val="none" w:sz="0" w:space="0" w:color="auto"/>
        <w:right w:val="none" w:sz="0" w:space="0" w:color="auto"/>
      </w:divBdr>
      <w:divsChild>
        <w:div w:id="1087656130">
          <w:marLeft w:val="0"/>
          <w:marRight w:val="0"/>
          <w:marTop w:val="0"/>
          <w:marBottom w:val="0"/>
          <w:divBdr>
            <w:top w:val="none" w:sz="0" w:space="0" w:color="auto"/>
            <w:left w:val="none" w:sz="0" w:space="0" w:color="auto"/>
            <w:bottom w:val="none" w:sz="0" w:space="0" w:color="auto"/>
            <w:right w:val="none" w:sz="0" w:space="0" w:color="auto"/>
          </w:divBdr>
        </w:div>
        <w:div w:id="193466494">
          <w:marLeft w:val="0"/>
          <w:marRight w:val="0"/>
          <w:marTop w:val="0"/>
          <w:marBottom w:val="0"/>
          <w:divBdr>
            <w:top w:val="none" w:sz="0" w:space="0" w:color="auto"/>
            <w:left w:val="none" w:sz="0" w:space="0" w:color="auto"/>
            <w:bottom w:val="none" w:sz="0" w:space="0" w:color="auto"/>
            <w:right w:val="none" w:sz="0" w:space="0" w:color="auto"/>
          </w:divBdr>
          <w:divsChild>
            <w:div w:id="1143425550">
              <w:marLeft w:val="0"/>
              <w:marRight w:val="0"/>
              <w:marTop w:val="0"/>
              <w:marBottom w:val="0"/>
              <w:divBdr>
                <w:top w:val="none" w:sz="0" w:space="0" w:color="auto"/>
                <w:left w:val="none" w:sz="0" w:space="0" w:color="auto"/>
                <w:bottom w:val="none" w:sz="0" w:space="0" w:color="auto"/>
                <w:right w:val="none" w:sz="0" w:space="0" w:color="auto"/>
              </w:divBdr>
            </w:div>
            <w:div w:id="376205443">
              <w:marLeft w:val="0"/>
              <w:marRight w:val="0"/>
              <w:marTop w:val="0"/>
              <w:marBottom w:val="0"/>
              <w:divBdr>
                <w:top w:val="none" w:sz="0" w:space="0" w:color="auto"/>
                <w:left w:val="none" w:sz="0" w:space="0" w:color="auto"/>
                <w:bottom w:val="none" w:sz="0" w:space="0" w:color="auto"/>
                <w:right w:val="none" w:sz="0" w:space="0" w:color="auto"/>
              </w:divBdr>
            </w:div>
          </w:divsChild>
        </w:div>
        <w:div w:id="780152779">
          <w:marLeft w:val="0"/>
          <w:marRight w:val="0"/>
          <w:marTop w:val="0"/>
          <w:marBottom w:val="0"/>
          <w:divBdr>
            <w:top w:val="none" w:sz="0" w:space="0" w:color="auto"/>
            <w:left w:val="none" w:sz="0" w:space="0" w:color="auto"/>
            <w:bottom w:val="none" w:sz="0" w:space="0" w:color="auto"/>
            <w:right w:val="none" w:sz="0" w:space="0" w:color="auto"/>
          </w:divBdr>
          <w:divsChild>
            <w:div w:id="803543376">
              <w:marLeft w:val="0"/>
              <w:marRight w:val="0"/>
              <w:marTop w:val="0"/>
              <w:marBottom w:val="0"/>
              <w:divBdr>
                <w:top w:val="none" w:sz="0" w:space="0" w:color="auto"/>
                <w:left w:val="none" w:sz="0" w:space="0" w:color="auto"/>
                <w:bottom w:val="none" w:sz="0" w:space="0" w:color="auto"/>
                <w:right w:val="none" w:sz="0" w:space="0" w:color="auto"/>
              </w:divBdr>
            </w:div>
          </w:divsChild>
        </w:div>
        <w:div w:id="1243101890">
          <w:marLeft w:val="0"/>
          <w:marRight w:val="0"/>
          <w:marTop w:val="0"/>
          <w:marBottom w:val="0"/>
          <w:divBdr>
            <w:top w:val="none" w:sz="0" w:space="0" w:color="auto"/>
            <w:left w:val="none" w:sz="0" w:space="0" w:color="auto"/>
            <w:bottom w:val="none" w:sz="0" w:space="0" w:color="auto"/>
            <w:right w:val="none" w:sz="0" w:space="0" w:color="auto"/>
          </w:divBdr>
          <w:divsChild>
            <w:div w:id="650984894">
              <w:marLeft w:val="0"/>
              <w:marRight w:val="0"/>
              <w:marTop w:val="0"/>
              <w:marBottom w:val="0"/>
              <w:divBdr>
                <w:top w:val="none" w:sz="0" w:space="0" w:color="auto"/>
                <w:left w:val="none" w:sz="0" w:space="0" w:color="auto"/>
                <w:bottom w:val="none" w:sz="0" w:space="0" w:color="auto"/>
                <w:right w:val="none" w:sz="0" w:space="0" w:color="auto"/>
              </w:divBdr>
            </w:div>
            <w:div w:id="947348553">
              <w:marLeft w:val="0"/>
              <w:marRight w:val="0"/>
              <w:marTop w:val="0"/>
              <w:marBottom w:val="0"/>
              <w:divBdr>
                <w:top w:val="none" w:sz="0" w:space="0" w:color="auto"/>
                <w:left w:val="none" w:sz="0" w:space="0" w:color="auto"/>
                <w:bottom w:val="none" w:sz="0" w:space="0" w:color="auto"/>
                <w:right w:val="none" w:sz="0" w:space="0" w:color="auto"/>
              </w:divBdr>
            </w:div>
            <w:div w:id="1701466777">
              <w:marLeft w:val="0"/>
              <w:marRight w:val="0"/>
              <w:marTop w:val="0"/>
              <w:marBottom w:val="0"/>
              <w:divBdr>
                <w:top w:val="none" w:sz="0" w:space="0" w:color="auto"/>
                <w:left w:val="none" w:sz="0" w:space="0" w:color="auto"/>
                <w:bottom w:val="none" w:sz="0" w:space="0" w:color="auto"/>
                <w:right w:val="none" w:sz="0" w:space="0" w:color="auto"/>
              </w:divBdr>
            </w:div>
          </w:divsChild>
        </w:div>
        <w:div w:id="549151028">
          <w:marLeft w:val="0"/>
          <w:marRight w:val="0"/>
          <w:marTop w:val="0"/>
          <w:marBottom w:val="0"/>
          <w:divBdr>
            <w:top w:val="none" w:sz="0" w:space="0" w:color="auto"/>
            <w:left w:val="none" w:sz="0" w:space="0" w:color="auto"/>
            <w:bottom w:val="none" w:sz="0" w:space="0" w:color="auto"/>
            <w:right w:val="none" w:sz="0" w:space="0" w:color="auto"/>
          </w:divBdr>
          <w:divsChild>
            <w:div w:id="808086910">
              <w:marLeft w:val="0"/>
              <w:marRight w:val="0"/>
              <w:marTop w:val="0"/>
              <w:marBottom w:val="0"/>
              <w:divBdr>
                <w:top w:val="none" w:sz="0" w:space="0" w:color="auto"/>
                <w:left w:val="none" w:sz="0" w:space="0" w:color="auto"/>
                <w:bottom w:val="none" w:sz="0" w:space="0" w:color="auto"/>
                <w:right w:val="none" w:sz="0" w:space="0" w:color="auto"/>
              </w:divBdr>
            </w:div>
          </w:divsChild>
        </w:div>
        <w:div w:id="1153915034">
          <w:marLeft w:val="0"/>
          <w:marRight w:val="0"/>
          <w:marTop w:val="0"/>
          <w:marBottom w:val="0"/>
          <w:divBdr>
            <w:top w:val="none" w:sz="0" w:space="0" w:color="auto"/>
            <w:left w:val="none" w:sz="0" w:space="0" w:color="auto"/>
            <w:bottom w:val="none" w:sz="0" w:space="0" w:color="auto"/>
            <w:right w:val="none" w:sz="0" w:space="0" w:color="auto"/>
          </w:divBdr>
          <w:divsChild>
            <w:div w:id="785661711">
              <w:marLeft w:val="0"/>
              <w:marRight w:val="0"/>
              <w:marTop w:val="0"/>
              <w:marBottom w:val="0"/>
              <w:divBdr>
                <w:top w:val="none" w:sz="0" w:space="0" w:color="auto"/>
                <w:left w:val="none" w:sz="0" w:space="0" w:color="auto"/>
                <w:bottom w:val="none" w:sz="0" w:space="0" w:color="auto"/>
                <w:right w:val="none" w:sz="0" w:space="0" w:color="auto"/>
              </w:divBdr>
            </w:div>
          </w:divsChild>
        </w:div>
        <w:div w:id="1748501609">
          <w:marLeft w:val="0"/>
          <w:marRight w:val="0"/>
          <w:marTop w:val="0"/>
          <w:marBottom w:val="0"/>
          <w:divBdr>
            <w:top w:val="none" w:sz="0" w:space="0" w:color="auto"/>
            <w:left w:val="none" w:sz="0" w:space="0" w:color="auto"/>
            <w:bottom w:val="none" w:sz="0" w:space="0" w:color="auto"/>
            <w:right w:val="none" w:sz="0" w:space="0" w:color="auto"/>
          </w:divBdr>
          <w:divsChild>
            <w:div w:id="636498546">
              <w:marLeft w:val="0"/>
              <w:marRight w:val="0"/>
              <w:marTop w:val="0"/>
              <w:marBottom w:val="0"/>
              <w:divBdr>
                <w:top w:val="none" w:sz="0" w:space="0" w:color="auto"/>
                <w:left w:val="none" w:sz="0" w:space="0" w:color="auto"/>
                <w:bottom w:val="none" w:sz="0" w:space="0" w:color="auto"/>
                <w:right w:val="none" w:sz="0" w:space="0" w:color="auto"/>
              </w:divBdr>
            </w:div>
          </w:divsChild>
        </w:div>
        <w:div w:id="1155418943">
          <w:marLeft w:val="0"/>
          <w:marRight w:val="0"/>
          <w:marTop w:val="0"/>
          <w:marBottom w:val="0"/>
          <w:divBdr>
            <w:top w:val="none" w:sz="0" w:space="0" w:color="auto"/>
            <w:left w:val="none" w:sz="0" w:space="0" w:color="auto"/>
            <w:bottom w:val="none" w:sz="0" w:space="0" w:color="auto"/>
            <w:right w:val="none" w:sz="0" w:space="0" w:color="auto"/>
          </w:divBdr>
          <w:divsChild>
            <w:div w:id="948246351">
              <w:marLeft w:val="0"/>
              <w:marRight w:val="0"/>
              <w:marTop w:val="0"/>
              <w:marBottom w:val="0"/>
              <w:divBdr>
                <w:top w:val="none" w:sz="0" w:space="0" w:color="auto"/>
                <w:left w:val="none" w:sz="0" w:space="0" w:color="auto"/>
                <w:bottom w:val="none" w:sz="0" w:space="0" w:color="auto"/>
                <w:right w:val="none" w:sz="0" w:space="0" w:color="auto"/>
              </w:divBdr>
            </w:div>
          </w:divsChild>
        </w:div>
        <w:div w:id="1160773637">
          <w:marLeft w:val="0"/>
          <w:marRight w:val="0"/>
          <w:marTop w:val="0"/>
          <w:marBottom w:val="0"/>
          <w:divBdr>
            <w:top w:val="none" w:sz="0" w:space="0" w:color="auto"/>
            <w:left w:val="none" w:sz="0" w:space="0" w:color="auto"/>
            <w:bottom w:val="none" w:sz="0" w:space="0" w:color="auto"/>
            <w:right w:val="none" w:sz="0" w:space="0" w:color="auto"/>
          </w:divBdr>
          <w:divsChild>
            <w:div w:id="1609391172">
              <w:marLeft w:val="0"/>
              <w:marRight w:val="0"/>
              <w:marTop w:val="0"/>
              <w:marBottom w:val="0"/>
              <w:divBdr>
                <w:top w:val="none" w:sz="0" w:space="0" w:color="auto"/>
                <w:left w:val="none" w:sz="0" w:space="0" w:color="auto"/>
                <w:bottom w:val="none" w:sz="0" w:space="0" w:color="auto"/>
                <w:right w:val="none" w:sz="0" w:space="0" w:color="auto"/>
              </w:divBdr>
            </w:div>
          </w:divsChild>
        </w:div>
        <w:div w:id="1155099607">
          <w:marLeft w:val="0"/>
          <w:marRight w:val="0"/>
          <w:marTop w:val="0"/>
          <w:marBottom w:val="0"/>
          <w:divBdr>
            <w:top w:val="none" w:sz="0" w:space="0" w:color="auto"/>
            <w:left w:val="none" w:sz="0" w:space="0" w:color="auto"/>
            <w:bottom w:val="none" w:sz="0" w:space="0" w:color="auto"/>
            <w:right w:val="none" w:sz="0" w:space="0" w:color="auto"/>
          </w:divBdr>
          <w:divsChild>
            <w:div w:id="1033074401">
              <w:marLeft w:val="0"/>
              <w:marRight w:val="0"/>
              <w:marTop w:val="0"/>
              <w:marBottom w:val="0"/>
              <w:divBdr>
                <w:top w:val="none" w:sz="0" w:space="0" w:color="auto"/>
                <w:left w:val="none" w:sz="0" w:space="0" w:color="auto"/>
                <w:bottom w:val="none" w:sz="0" w:space="0" w:color="auto"/>
                <w:right w:val="none" w:sz="0" w:space="0" w:color="auto"/>
              </w:divBdr>
            </w:div>
          </w:divsChild>
        </w:div>
        <w:div w:id="1962804524">
          <w:marLeft w:val="0"/>
          <w:marRight w:val="0"/>
          <w:marTop w:val="0"/>
          <w:marBottom w:val="0"/>
          <w:divBdr>
            <w:top w:val="none" w:sz="0" w:space="0" w:color="auto"/>
            <w:left w:val="none" w:sz="0" w:space="0" w:color="auto"/>
            <w:bottom w:val="none" w:sz="0" w:space="0" w:color="auto"/>
            <w:right w:val="none" w:sz="0" w:space="0" w:color="auto"/>
          </w:divBdr>
          <w:divsChild>
            <w:div w:id="1355812454">
              <w:marLeft w:val="0"/>
              <w:marRight w:val="0"/>
              <w:marTop w:val="0"/>
              <w:marBottom w:val="0"/>
              <w:divBdr>
                <w:top w:val="none" w:sz="0" w:space="0" w:color="auto"/>
                <w:left w:val="none" w:sz="0" w:space="0" w:color="auto"/>
                <w:bottom w:val="none" w:sz="0" w:space="0" w:color="auto"/>
                <w:right w:val="none" w:sz="0" w:space="0" w:color="auto"/>
              </w:divBdr>
            </w:div>
          </w:divsChild>
        </w:div>
        <w:div w:id="1049037508">
          <w:marLeft w:val="0"/>
          <w:marRight w:val="0"/>
          <w:marTop w:val="0"/>
          <w:marBottom w:val="0"/>
          <w:divBdr>
            <w:top w:val="none" w:sz="0" w:space="0" w:color="auto"/>
            <w:left w:val="none" w:sz="0" w:space="0" w:color="auto"/>
            <w:bottom w:val="none" w:sz="0" w:space="0" w:color="auto"/>
            <w:right w:val="none" w:sz="0" w:space="0" w:color="auto"/>
          </w:divBdr>
          <w:divsChild>
            <w:div w:id="1985429844">
              <w:marLeft w:val="0"/>
              <w:marRight w:val="0"/>
              <w:marTop w:val="0"/>
              <w:marBottom w:val="0"/>
              <w:divBdr>
                <w:top w:val="none" w:sz="0" w:space="0" w:color="auto"/>
                <w:left w:val="none" w:sz="0" w:space="0" w:color="auto"/>
                <w:bottom w:val="none" w:sz="0" w:space="0" w:color="auto"/>
                <w:right w:val="none" w:sz="0" w:space="0" w:color="auto"/>
              </w:divBdr>
            </w:div>
            <w:div w:id="1242643434">
              <w:marLeft w:val="0"/>
              <w:marRight w:val="0"/>
              <w:marTop w:val="0"/>
              <w:marBottom w:val="0"/>
              <w:divBdr>
                <w:top w:val="none" w:sz="0" w:space="0" w:color="auto"/>
                <w:left w:val="none" w:sz="0" w:space="0" w:color="auto"/>
                <w:bottom w:val="none" w:sz="0" w:space="0" w:color="auto"/>
                <w:right w:val="none" w:sz="0" w:space="0" w:color="auto"/>
              </w:divBdr>
            </w:div>
            <w:div w:id="569120983">
              <w:marLeft w:val="0"/>
              <w:marRight w:val="0"/>
              <w:marTop w:val="0"/>
              <w:marBottom w:val="0"/>
              <w:divBdr>
                <w:top w:val="none" w:sz="0" w:space="0" w:color="auto"/>
                <w:left w:val="none" w:sz="0" w:space="0" w:color="auto"/>
                <w:bottom w:val="none" w:sz="0" w:space="0" w:color="auto"/>
                <w:right w:val="none" w:sz="0" w:space="0" w:color="auto"/>
              </w:divBdr>
            </w:div>
            <w:div w:id="1788288">
              <w:marLeft w:val="0"/>
              <w:marRight w:val="0"/>
              <w:marTop w:val="0"/>
              <w:marBottom w:val="0"/>
              <w:divBdr>
                <w:top w:val="none" w:sz="0" w:space="0" w:color="auto"/>
                <w:left w:val="none" w:sz="0" w:space="0" w:color="auto"/>
                <w:bottom w:val="none" w:sz="0" w:space="0" w:color="auto"/>
                <w:right w:val="none" w:sz="0" w:space="0" w:color="auto"/>
              </w:divBdr>
            </w:div>
            <w:div w:id="1250313040">
              <w:marLeft w:val="0"/>
              <w:marRight w:val="0"/>
              <w:marTop w:val="0"/>
              <w:marBottom w:val="0"/>
              <w:divBdr>
                <w:top w:val="none" w:sz="0" w:space="0" w:color="auto"/>
                <w:left w:val="none" w:sz="0" w:space="0" w:color="auto"/>
                <w:bottom w:val="none" w:sz="0" w:space="0" w:color="auto"/>
                <w:right w:val="none" w:sz="0" w:space="0" w:color="auto"/>
              </w:divBdr>
            </w:div>
            <w:div w:id="1664315081">
              <w:marLeft w:val="0"/>
              <w:marRight w:val="0"/>
              <w:marTop w:val="0"/>
              <w:marBottom w:val="0"/>
              <w:divBdr>
                <w:top w:val="none" w:sz="0" w:space="0" w:color="auto"/>
                <w:left w:val="none" w:sz="0" w:space="0" w:color="auto"/>
                <w:bottom w:val="none" w:sz="0" w:space="0" w:color="auto"/>
                <w:right w:val="none" w:sz="0" w:space="0" w:color="auto"/>
              </w:divBdr>
            </w:div>
            <w:div w:id="722676374">
              <w:marLeft w:val="0"/>
              <w:marRight w:val="0"/>
              <w:marTop w:val="0"/>
              <w:marBottom w:val="0"/>
              <w:divBdr>
                <w:top w:val="none" w:sz="0" w:space="0" w:color="auto"/>
                <w:left w:val="none" w:sz="0" w:space="0" w:color="auto"/>
                <w:bottom w:val="none" w:sz="0" w:space="0" w:color="auto"/>
                <w:right w:val="none" w:sz="0" w:space="0" w:color="auto"/>
              </w:divBdr>
            </w:div>
          </w:divsChild>
        </w:div>
        <w:div w:id="400565814">
          <w:marLeft w:val="0"/>
          <w:marRight w:val="0"/>
          <w:marTop w:val="0"/>
          <w:marBottom w:val="0"/>
          <w:divBdr>
            <w:top w:val="none" w:sz="0" w:space="0" w:color="auto"/>
            <w:left w:val="none" w:sz="0" w:space="0" w:color="auto"/>
            <w:bottom w:val="none" w:sz="0" w:space="0" w:color="auto"/>
            <w:right w:val="none" w:sz="0" w:space="0" w:color="auto"/>
          </w:divBdr>
          <w:divsChild>
            <w:div w:id="2082213289">
              <w:marLeft w:val="0"/>
              <w:marRight w:val="0"/>
              <w:marTop w:val="0"/>
              <w:marBottom w:val="0"/>
              <w:divBdr>
                <w:top w:val="none" w:sz="0" w:space="0" w:color="auto"/>
                <w:left w:val="none" w:sz="0" w:space="0" w:color="auto"/>
                <w:bottom w:val="none" w:sz="0" w:space="0" w:color="auto"/>
                <w:right w:val="none" w:sz="0" w:space="0" w:color="auto"/>
              </w:divBdr>
            </w:div>
          </w:divsChild>
        </w:div>
        <w:div w:id="535778200">
          <w:marLeft w:val="0"/>
          <w:marRight w:val="0"/>
          <w:marTop w:val="0"/>
          <w:marBottom w:val="0"/>
          <w:divBdr>
            <w:top w:val="none" w:sz="0" w:space="0" w:color="auto"/>
            <w:left w:val="none" w:sz="0" w:space="0" w:color="auto"/>
            <w:bottom w:val="none" w:sz="0" w:space="0" w:color="auto"/>
            <w:right w:val="none" w:sz="0" w:space="0" w:color="auto"/>
          </w:divBdr>
          <w:divsChild>
            <w:div w:id="2026788320">
              <w:marLeft w:val="0"/>
              <w:marRight w:val="0"/>
              <w:marTop w:val="0"/>
              <w:marBottom w:val="0"/>
              <w:divBdr>
                <w:top w:val="none" w:sz="0" w:space="0" w:color="auto"/>
                <w:left w:val="none" w:sz="0" w:space="0" w:color="auto"/>
                <w:bottom w:val="none" w:sz="0" w:space="0" w:color="auto"/>
                <w:right w:val="none" w:sz="0" w:space="0" w:color="auto"/>
              </w:divBdr>
            </w:div>
          </w:divsChild>
        </w:div>
        <w:div w:id="1337418149">
          <w:marLeft w:val="0"/>
          <w:marRight w:val="0"/>
          <w:marTop w:val="0"/>
          <w:marBottom w:val="0"/>
          <w:divBdr>
            <w:top w:val="none" w:sz="0" w:space="0" w:color="auto"/>
            <w:left w:val="none" w:sz="0" w:space="0" w:color="auto"/>
            <w:bottom w:val="none" w:sz="0" w:space="0" w:color="auto"/>
            <w:right w:val="none" w:sz="0" w:space="0" w:color="auto"/>
          </w:divBdr>
          <w:divsChild>
            <w:div w:id="281036216">
              <w:marLeft w:val="0"/>
              <w:marRight w:val="0"/>
              <w:marTop w:val="0"/>
              <w:marBottom w:val="0"/>
              <w:divBdr>
                <w:top w:val="none" w:sz="0" w:space="0" w:color="auto"/>
                <w:left w:val="none" w:sz="0" w:space="0" w:color="auto"/>
                <w:bottom w:val="none" w:sz="0" w:space="0" w:color="auto"/>
                <w:right w:val="none" w:sz="0" w:space="0" w:color="auto"/>
              </w:divBdr>
            </w:div>
            <w:div w:id="1145703894">
              <w:marLeft w:val="0"/>
              <w:marRight w:val="0"/>
              <w:marTop w:val="0"/>
              <w:marBottom w:val="0"/>
              <w:divBdr>
                <w:top w:val="none" w:sz="0" w:space="0" w:color="auto"/>
                <w:left w:val="none" w:sz="0" w:space="0" w:color="auto"/>
                <w:bottom w:val="none" w:sz="0" w:space="0" w:color="auto"/>
                <w:right w:val="none" w:sz="0" w:space="0" w:color="auto"/>
              </w:divBdr>
            </w:div>
            <w:div w:id="1526362425">
              <w:marLeft w:val="0"/>
              <w:marRight w:val="0"/>
              <w:marTop w:val="0"/>
              <w:marBottom w:val="0"/>
              <w:divBdr>
                <w:top w:val="none" w:sz="0" w:space="0" w:color="auto"/>
                <w:left w:val="none" w:sz="0" w:space="0" w:color="auto"/>
                <w:bottom w:val="none" w:sz="0" w:space="0" w:color="auto"/>
                <w:right w:val="none" w:sz="0" w:space="0" w:color="auto"/>
              </w:divBdr>
            </w:div>
            <w:div w:id="918170609">
              <w:marLeft w:val="0"/>
              <w:marRight w:val="0"/>
              <w:marTop w:val="0"/>
              <w:marBottom w:val="0"/>
              <w:divBdr>
                <w:top w:val="none" w:sz="0" w:space="0" w:color="auto"/>
                <w:left w:val="none" w:sz="0" w:space="0" w:color="auto"/>
                <w:bottom w:val="none" w:sz="0" w:space="0" w:color="auto"/>
                <w:right w:val="none" w:sz="0" w:space="0" w:color="auto"/>
              </w:divBdr>
            </w:div>
            <w:div w:id="1555042717">
              <w:marLeft w:val="0"/>
              <w:marRight w:val="0"/>
              <w:marTop w:val="0"/>
              <w:marBottom w:val="0"/>
              <w:divBdr>
                <w:top w:val="none" w:sz="0" w:space="0" w:color="auto"/>
                <w:left w:val="none" w:sz="0" w:space="0" w:color="auto"/>
                <w:bottom w:val="none" w:sz="0" w:space="0" w:color="auto"/>
                <w:right w:val="none" w:sz="0" w:space="0" w:color="auto"/>
              </w:divBdr>
            </w:div>
            <w:div w:id="1052844481">
              <w:marLeft w:val="0"/>
              <w:marRight w:val="0"/>
              <w:marTop w:val="0"/>
              <w:marBottom w:val="0"/>
              <w:divBdr>
                <w:top w:val="none" w:sz="0" w:space="0" w:color="auto"/>
                <w:left w:val="none" w:sz="0" w:space="0" w:color="auto"/>
                <w:bottom w:val="none" w:sz="0" w:space="0" w:color="auto"/>
                <w:right w:val="none" w:sz="0" w:space="0" w:color="auto"/>
              </w:divBdr>
            </w:div>
            <w:div w:id="36324853">
              <w:marLeft w:val="0"/>
              <w:marRight w:val="0"/>
              <w:marTop w:val="0"/>
              <w:marBottom w:val="0"/>
              <w:divBdr>
                <w:top w:val="none" w:sz="0" w:space="0" w:color="auto"/>
                <w:left w:val="none" w:sz="0" w:space="0" w:color="auto"/>
                <w:bottom w:val="none" w:sz="0" w:space="0" w:color="auto"/>
                <w:right w:val="none" w:sz="0" w:space="0" w:color="auto"/>
              </w:divBdr>
            </w:div>
            <w:div w:id="1825009080">
              <w:marLeft w:val="0"/>
              <w:marRight w:val="0"/>
              <w:marTop w:val="0"/>
              <w:marBottom w:val="0"/>
              <w:divBdr>
                <w:top w:val="none" w:sz="0" w:space="0" w:color="auto"/>
                <w:left w:val="none" w:sz="0" w:space="0" w:color="auto"/>
                <w:bottom w:val="none" w:sz="0" w:space="0" w:color="auto"/>
                <w:right w:val="none" w:sz="0" w:space="0" w:color="auto"/>
              </w:divBdr>
            </w:div>
            <w:div w:id="1188832304">
              <w:marLeft w:val="0"/>
              <w:marRight w:val="0"/>
              <w:marTop w:val="0"/>
              <w:marBottom w:val="0"/>
              <w:divBdr>
                <w:top w:val="none" w:sz="0" w:space="0" w:color="auto"/>
                <w:left w:val="none" w:sz="0" w:space="0" w:color="auto"/>
                <w:bottom w:val="none" w:sz="0" w:space="0" w:color="auto"/>
                <w:right w:val="none" w:sz="0" w:space="0" w:color="auto"/>
              </w:divBdr>
            </w:div>
          </w:divsChild>
        </w:div>
        <w:div w:id="491455456">
          <w:marLeft w:val="0"/>
          <w:marRight w:val="0"/>
          <w:marTop w:val="0"/>
          <w:marBottom w:val="0"/>
          <w:divBdr>
            <w:top w:val="none" w:sz="0" w:space="0" w:color="auto"/>
            <w:left w:val="none" w:sz="0" w:space="0" w:color="auto"/>
            <w:bottom w:val="none" w:sz="0" w:space="0" w:color="auto"/>
            <w:right w:val="none" w:sz="0" w:space="0" w:color="auto"/>
          </w:divBdr>
          <w:divsChild>
            <w:div w:id="560558602">
              <w:marLeft w:val="0"/>
              <w:marRight w:val="0"/>
              <w:marTop w:val="0"/>
              <w:marBottom w:val="0"/>
              <w:divBdr>
                <w:top w:val="none" w:sz="0" w:space="0" w:color="auto"/>
                <w:left w:val="none" w:sz="0" w:space="0" w:color="auto"/>
                <w:bottom w:val="none" w:sz="0" w:space="0" w:color="auto"/>
                <w:right w:val="none" w:sz="0" w:space="0" w:color="auto"/>
              </w:divBdr>
            </w:div>
          </w:divsChild>
        </w:div>
        <w:div w:id="32776342">
          <w:marLeft w:val="0"/>
          <w:marRight w:val="0"/>
          <w:marTop w:val="0"/>
          <w:marBottom w:val="0"/>
          <w:divBdr>
            <w:top w:val="none" w:sz="0" w:space="0" w:color="auto"/>
            <w:left w:val="none" w:sz="0" w:space="0" w:color="auto"/>
            <w:bottom w:val="none" w:sz="0" w:space="0" w:color="auto"/>
            <w:right w:val="none" w:sz="0" w:space="0" w:color="auto"/>
          </w:divBdr>
          <w:divsChild>
            <w:div w:id="1074739050">
              <w:marLeft w:val="0"/>
              <w:marRight w:val="0"/>
              <w:marTop w:val="0"/>
              <w:marBottom w:val="0"/>
              <w:divBdr>
                <w:top w:val="none" w:sz="0" w:space="0" w:color="auto"/>
                <w:left w:val="none" w:sz="0" w:space="0" w:color="auto"/>
                <w:bottom w:val="none" w:sz="0" w:space="0" w:color="auto"/>
                <w:right w:val="none" w:sz="0" w:space="0" w:color="auto"/>
              </w:divBdr>
            </w:div>
          </w:divsChild>
        </w:div>
        <w:div w:id="530847935">
          <w:marLeft w:val="0"/>
          <w:marRight w:val="0"/>
          <w:marTop w:val="0"/>
          <w:marBottom w:val="0"/>
          <w:divBdr>
            <w:top w:val="none" w:sz="0" w:space="0" w:color="auto"/>
            <w:left w:val="none" w:sz="0" w:space="0" w:color="auto"/>
            <w:bottom w:val="none" w:sz="0" w:space="0" w:color="auto"/>
            <w:right w:val="none" w:sz="0" w:space="0" w:color="auto"/>
          </w:divBdr>
          <w:divsChild>
            <w:div w:id="508372892">
              <w:marLeft w:val="0"/>
              <w:marRight w:val="0"/>
              <w:marTop w:val="0"/>
              <w:marBottom w:val="0"/>
              <w:divBdr>
                <w:top w:val="none" w:sz="0" w:space="0" w:color="auto"/>
                <w:left w:val="none" w:sz="0" w:space="0" w:color="auto"/>
                <w:bottom w:val="none" w:sz="0" w:space="0" w:color="auto"/>
                <w:right w:val="none" w:sz="0" w:space="0" w:color="auto"/>
              </w:divBdr>
            </w:div>
            <w:div w:id="465468399">
              <w:marLeft w:val="0"/>
              <w:marRight w:val="0"/>
              <w:marTop w:val="0"/>
              <w:marBottom w:val="0"/>
              <w:divBdr>
                <w:top w:val="none" w:sz="0" w:space="0" w:color="auto"/>
                <w:left w:val="none" w:sz="0" w:space="0" w:color="auto"/>
                <w:bottom w:val="none" w:sz="0" w:space="0" w:color="auto"/>
                <w:right w:val="none" w:sz="0" w:space="0" w:color="auto"/>
              </w:divBdr>
            </w:div>
            <w:div w:id="944581191">
              <w:marLeft w:val="0"/>
              <w:marRight w:val="0"/>
              <w:marTop w:val="0"/>
              <w:marBottom w:val="0"/>
              <w:divBdr>
                <w:top w:val="none" w:sz="0" w:space="0" w:color="auto"/>
                <w:left w:val="none" w:sz="0" w:space="0" w:color="auto"/>
                <w:bottom w:val="none" w:sz="0" w:space="0" w:color="auto"/>
                <w:right w:val="none" w:sz="0" w:space="0" w:color="auto"/>
              </w:divBdr>
            </w:div>
            <w:div w:id="2100061146">
              <w:marLeft w:val="0"/>
              <w:marRight w:val="0"/>
              <w:marTop w:val="0"/>
              <w:marBottom w:val="0"/>
              <w:divBdr>
                <w:top w:val="none" w:sz="0" w:space="0" w:color="auto"/>
                <w:left w:val="none" w:sz="0" w:space="0" w:color="auto"/>
                <w:bottom w:val="none" w:sz="0" w:space="0" w:color="auto"/>
                <w:right w:val="none" w:sz="0" w:space="0" w:color="auto"/>
              </w:divBdr>
            </w:div>
            <w:div w:id="1151293153">
              <w:marLeft w:val="0"/>
              <w:marRight w:val="0"/>
              <w:marTop w:val="0"/>
              <w:marBottom w:val="0"/>
              <w:divBdr>
                <w:top w:val="none" w:sz="0" w:space="0" w:color="auto"/>
                <w:left w:val="none" w:sz="0" w:space="0" w:color="auto"/>
                <w:bottom w:val="none" w:sz="0" w:space="0" w:color="auto"/>
                <w:right w:val="none" w:sz="0" w:space="0" w:color="auto"/>
              </w:divBdr>
            </w:div>
            <w:div w:id="662121376">
              <w:marLeft w:val="0"/>
              <w:marRight w:val="0"/>
              <w:marTop w:val="0"/>
              <w:marBottom w:val="0"/>
              <w:divBdr>
                <w:top w:val="none" w:sz="0" w:space="0" w:color="auto"/>
                <w:left w:val="none" w:sz="0" w:space="0" w:color="auto"/>
                <w:bottom w:val="none" w:sz="0" w:space="0" w:color="auto"/>
                <w:right w:val="none" w:sz="0" w:space="0" w:color="auto"/>
              </w:divBdr>
            </w:div>
            <w:div w:id="1019968134">
              <w:marLeft w:val="0"/>
              <w:marRight w:val="0"/>
              <w:marTop w:val="0"/>
              <w:marBottom w:val="0"/>
              <w:divBdr>
                <w:top w:val="none" w:sz="0" w:space="0" w:color="auto"/>
                <w:left w:val="none" w:sz="0" w:space="0" w:color="auto"/>
                <w:bottom w:val="none" w:sz="0" w:space="0" w:color="auto"/>
                <w:right w:val="none" w:sz="0" w:space="0" w:color="auto"/>
              </w:divBdr>
            </w:div>
          </w:divsChild>
        </w:div>
        <w:div w:id="1977637702">
          <w:marLeft w:val="0"/>
          <w:marRight w:val="0"/>
          <w:marTop w:val="0"/>
          <w:marBottom w:val="0"/>
          <w:divBdr>
            <w:top w:val="none" w:sz="0" w:space="0" w:color="auto"/>
            <w:left w:val="none" w:sz="0" w:space="0" w:color="auto"/>
            <w:bottom w:val="none" w:sz="0" w:space="0" w:color="auto"/>
            <w:right w:val="none" w:sz="0" w:space="0" w:color="auto"/>
          </w:divBdr>
          <w:divsChild>
            <w:div w:id="2021001039">
              <w:marLeft w:val="0"/>
              <w:marRight w:val="0"/>
              <w:marTop w:val="0"/>
              <w:marBottom w:val="0"/>
              <w:divBdr>
                <w:top w:val="none" w:sz="0" w:space="0" w:color="auto"/>
                <w:left w:val="none" w:sz="0" w:space="0" w:color="auto"/>
                <w:bottom w:val="none" w:sz="0" w:space="0" w:color="auto"/>
                <w:right w:val="none" w:sz="0" w:space="0" w:color="auto"/>
              </w:divBdr>
            </w:div>
          </w:divsChild>
        </w:div>
        <w:div w:id="345057608">
          <w:marLeft w:val="0"/>
          <w:marRight w:val="0"/>
          <w:marTop w:val="0"/>
          <w:marBottom w:val="0"/>
          <w:divBdr>
            <w:top w:val="none" w:sz="0" w:space="0" w:color="auto"/>
            <w:left w:val="none" w:sz="0" w:space="0" w:color="auto"/>
            <w:bottom w:val="none" w:sz="0" w:space="0" w:color="auto"/>
            <w:right w:val="none" w:sz="0" w:space="0" w:color="auto"/>
          </w:divBdr>
          <w:divsChild>
            <w:div w:id="856652993">
              <w:marLeft w:val="0"/>
              <w:marRight w:val="0"/>
              <w:marTop w:val="0"/>
              <w:marBottom w:val="0"/>
              <w:divBdr>
                <w:top w:val="none" w:sz="0" w:space="0" w:color="auto"/>
                <w:left w:val="none" w:sz="0" w:space="0" w:color="auto"/>
                <w:bottom w:val="none" w:sz="0" w:space="0" w:color="auto"/>
                <w:right w:val="none" w:sz="0" w:space="0" w:color="auto"/>
              </w:divBdr>
            </w:div>
          </w:divsChild>
        </w:div>
        <w:div w:id="232399693">
          <w:marLeft w:val="0"/>
          <w:marRight w:val="0"/>
          <w:marTop w:val="0"/>
          <w:marBottom w:val="0"/>
          <w:divBdr>
            <w:top w:val="none" w:sz="0" w:space="0" w:color="auto"/>
            <w:left w:val="none" w:sz="0" w:space="0" w:color="auto"/>
            <w:bottom w:val="none" w:sz="0" w:space="0" w:color="auto"/>
            <w:right w:val="none" w:sz="0" w:space="0" w:color="auto"/>
          </w:divBdr>
          <w:divsChild>
            <w:div w:id="943153490">
              <w:marLeft w:val="0"/>
              <w:marRight w:val="0"/>
              <w:marTop w:val="0"/>
              <w:marBottom w:val="0"/>
              <w:divBdr>
                <w:top w:val="none" w:sz="0" w:space="0" w:color="auto"/>
                <w:left w:val="none" w:sz="0" w:space="0" w:color="auto"/>
                <w:bottom w:val="none" w:sz="0" w:space="0" w:color="auto"/>
                <w:right w:val="none" w:sz="0" w:space="0" w:color="auto"/>
              </w:divBdr>
            </w:div>
            <w:div w:id="105015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CE9D7-7643-404B-BEF1-057B296E7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7002</Words>
  <Characters>39912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Светусик</dc:creator>
  <cp:lastModifiedBy>Учитель</cp:lastModifiedBy>
  <cp:revision>3</cp:revision>
  <cp:lastPrinted>2017-10-03T16:46:00Z</cp:lastPrinted>
  <dcterms:created xsi:type="dcterms:W3CDTF">2021-10-03T07:40:00Z</dcterms:created>
  <dcterms:modified xsi:type="dcterms:W3CDTF">2021-10-03T07:48:00Z</dcterms:modified>
</cp:coreProperties>
</file>